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F21C38" w:rsidRDefault="00F21C38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  <w:r w:rsidRPr="008F4A00">
        <w:rPr>
          <w:b/>
          <w:bCs/>
          <w:sz w:val="32"/>
          <w:szCs w:val="32"/>
        </w:rPr>
        <w:t xml:space="preserve">ПОЯСНИТЕЛЬНАЯ ЗАПИСКА </w:t>
      </w:r>
    </w:p>
    <w:p w:rsidR="008F4A00" w:rsidRPr="008F4A00" w:rsidRDefault="008F4A00" w:rsidP="00097CBE">
      <w:pPr>
        <w:pStyle w:val="a3"/>
        <w:spacing w:after="110"/>
        <w:jc w:val="center"/>
        <w:rPr>
          <w:b/>
          <w:bCs/>
          <w:sz w:val="32"/>
          <w:szCs w:val="32"/>
        </w:rPr>
      </w:pPr>
    </w:p>
    <w:p w:rsidR="00B16DB1" w:rsidRPr="002A1AE4" w:rsidRDefault="00F21C38" w:rsidP="00795D6A">
      <w:pPr>
        <w:widowControl w:val="0"/>
        <w:suppressAutoHyphens/>
        <w:jc w:val="center"/>
      </w:pPr>
      <w:r w:rsidRPr="002A1AE4">
        <w:rPr>
          <w:bCs/>
        </w:rPr>
        <w:t xml:space="preserve">по вопросу </w:t>
      </w:r>
      <w:r w:rsidRPr="002A1AE4">
        <w:t>предоставления разрешения на условно разрешён</w:t>
      </w:r>
      <w:r w:rsidR="00BB6650" w:rsidRPr="002A1AE4">
        <w:t>ный вид испол</w:t>
      </w:r>
      <w:r w:rsidR="00145115" w:rsidRPr="002A1AE4">
        <w:t xml:space="preserve">ьзования земельного участка </w:t>
      </w:r>
      <w:r w:rsidR="00F962DE" w:rsidRPr="002A1AE4">
        <w:t>«</w:t>
      </w:r>
      <w:r w:rsidR="00795D6A">
        <w:t>объекты торгового назначения</w:t>
      </w:r>
      <w:r w:rsidR="00145115" w:rsidRPr="002A1AE4">
        <w:t>»</w:t>
      </w:r>
      <w:r w:rsidR="005C4D14">
        <w:t xml:space="preserve"> с условным кадастровым номером </w:t>
      </w:r>
      <w:proofErr w:type="gramStart"/>
      <w:r w:rsidR="005C4D14">
        <w:t>74:18:0</w:t>
      </w:r>
      <w:r w:rsidR="00795D6A">
        <w:t>805021</w:t>
      </w:r>
      <w:r w:rsidR="005C4D14">
        <w:t>:ЗУ</w:t>
      </w:r>
      <w:proofErr w:type="gramEnd"/>
      <w:r w:rsidR="005C4D14">
        <w:t>1</w:t>
      </w:r>
      <w:r w:rsidR="00BB6650" w:rsidRPr="002A1AE4">
        <w:t>, расположенного</w:t>
      </w:r>
      <w:r w:rsidR="004C039C" w:rsidRPr="002A1AE4">
        <w:t xml:space="preserve"> по адресу: Челябинская область, </w:t>
      </w:r>
      <w:r w:rsidR="005C4D14">
        <w:t xml:space="preserve">г. </w:t>
      </w:r>
      <w:proofErr w:type="spellStart"/>
      <w:r w:rsidR="005C4D14">
        <w:t>Сатка</w:t>
      </w:r>
      <w:proofErr w:type="spellEnd"/>
      <w:r w:rsidR="005C4D14">
        <w:t xml:space="preserve">, </w:t>
      </w:r>
      <w:r w:rsidR="00795D6A">
        <w:t>в 20 метрах севернее земельного участка № 159 по ул. Ершова</w:t>
      </w:r>
      <w:r w:rsidR="005C4D14">
        <w:t>.</w:t>
      </w:r>
    </w:p>
    <w:p w:rsidR="008F4A00" w:rsidRDefault="008F4A00" w:rsidP="00AD36CD">
      <w:pPr>
        <w:widowControl w:val="0"/>
        <w:suppressAutoHyphens/>
        <w:spacing w:line="360" w:lineRule="auto"/>
        <w:jc w:val="right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8F4A00" w:rsidRDefault="008F4A00" w:rsidP="00F21C38">
      <w:pPr>
        <w:widowControl w:val="0"/>
        <w:suppressAutoHyphens/>
        <w:spacing w:line="360" w:lineRule="auto"/>
        <w:jc w:val="both"/>
      </w:pPr>
    </w:p>
    <w:p w:rsidR="009C7BDD" w:rsidRDefault="009C7BDD" w:rsidP="00F21C38">
      <w:pPr>
        <w:widowControl w:val="0"/>
        <w:suppressAutoHyphens/>
        <w:spacing w:line="360" w:lineRule="auto"/>
        <w:jc w:val="both"/>
      </w:pPr>
    </w:p>
    <w:p w:rsidR="00D365BB" w:rsidRDefault="00D365BB" w:rsidP="00D365BB">
      <w:pPr>
        <w:widowControl w:val="0"/>
        <w:suppressAutoHyphens/>
        <w:jc w:val="both"/>
      </w:pPr>
    </w:p>
    <w:p w:rsidR="00D365BB" w:rsidRDefault="00D365BB" w:rsidP="00D365BB">
      <w:pPr>
        <w:widowControl w:val="0"/>
        <w:suppressAutoHyphens/>
        <w:jc w:val="both"/>
      </w:pPr>
    </w:p>
    <w:p w:rsidR="007629CB" w:rsidRDefault="007629CB" w:rsidP="00D365BB">
      <w:pPr>
        <w:widowControl w:val="0"/>
        <w:suppressAutoHyphens/>
        <w:spacing w:line="360" w:lineRule="auto"/>
        <w:ind w:firstLine="567"/>
        <w:jc w:val="both"/>
      </w:pPr>
    </w:p>
    <w:p w:rsidR="002A753A" w:rsidRPr="002A753A" w:rsidRDefault="00E71BCD" w:rsidP="00795D6A">
      <w:pPr>
        <w:widowControl w:val="0"/>
        <w:suppressAutoHyphens/>
        <w:ind w:firstLine="567"/>
        <w:jc w:val="both"/>
      </w:pPr>
      <w:r>
        <w:lastRenderedPageBreak/>
        <w:t>Вопрос</w:t>
      </w:r>
      <w:r w:rsidR="00F21C38">
        <w:t xml:space="preserve"> предоставления </w:t>
      </w:r>
      <w:r w:rsidR="00F21C38" w:rsidRPr="00CB367D">
        <w:t>разрешения на условно разрешён</w:t>
      </w:r>
      <w:r w:rsidR="00B16DB1">
        <w:t xml:space="preserve">ный вид использования </w:t>
      </w:r>
      <w:r w:rsidR="00BB6650">
        <w:t>земельного участка</w:t>
      </w:r>
      <w:r w:rsidR="004B2C86">
        <w:t xml:space="preserve"> </w:t>
      </w:r>
      <w:r>
        <w:t>возник</w:t>
      </w:r>
      <w:r w:rsidR="00F21C38">
        <w:t xml:space="preserve"> после обращения </w:t>
      </w:r>
      <w:r w:rsidR="00795D6A">
        <w:t>Савельева И.А.</w:t>
      </w:r>
      <w:r w:rsidR="007629CB">
        <w:t xml:space="preserve"> </w:t>
      </w:r>
      <w:r w:rsidR="001F0DF2">
        <w:t>Земельный участок</w:t>
      </w:r>
      <w:r w:rsidR="00202AD0">
        <w:t xml:space="preserve"> находи</w:t>
      </w:r>
      <w:r w:rsidR="00AB5396">
        <w:t xml:space="preserve">тся в территориальной зоне </w:t>
      </w:r>
      <w:r w:rsidR="001F0DF2">
        <w:t>В</w:t>
      </w:r>
      <w:r w:rsidR="002A753A">
        <w:t>.</w:t>
      </w:r>
      <w:r w:rsidR="00795D6A">
        <w:t>1</w:t>
      </w:r>
      <w:r w:rsidR="001F0DF2">
        <w:t>.</w:t>
      </w:r>
      <w:r w:rsidR="00803314">
        <w:t xml:space="preserve"> - </w:t>
      </w:r>
      <w:r w:rsidR="001F0DF2">
        <w:t>з</w:t>
      </w:r>
      <w:r w:rsidR="002A753A" w:rsidRPr="002A753A">
        <w:t xml:space="preserve">она </w:t>
      </w:r>
      <w:r w:rsidR="001F0DF2">
        <w:t xml:space="preserve">застройки </w:t>
      </w:r>
      <w:r w:rsidR="00795D6A">
        <w:t>индивидуальными жилыми</w:t>
      </w:r>
      <w:r w:rsidR="001F0DF2">
        <w:t xml:space="preserve"> домами</w:t>
      </w:r>
      <w:r w:rsidR="00795D6A">
        <w:t>.</w:t>
      </w:r>
      <w:r w:rsidR="00D365BB">
        <w:t xml:space="preserve"> </w:t>
      </w:r>
    </w:p>
    <w:p w:rsidR="00AD7485" w:rsidRDefault="00AB5396" w:rsidP="00795D6A">
      <w:pPr>
        <w:tabs>
          <w:tab w:val="left" w:pos="0"/>
        </w:tabs>
        <w:suppressAutoHyphens/>
        <w:ind w:firstLine="567"/>
        <w:jc w:val="both"/>
        <w:rPr>
          <w:szCs w:val="26"/>
        </w:rPr>
      </w:pPr>
      <w:r>
        <w:t xml:space="preserve">В виду </w:t>
      </w:r>
      <w:r w:rsidR="007E6153">
        <w:t xml:space="preserve">того, что на земельном </w:t>
      </w:r>
      <w:r w:rsidR="00F16781">
        <w:t>участке</w:t>
      </w:r>
      <w:r w:rsidR="002A753A">
        <w:t xml:space="preserve"> </w:t>
      </w:r>
      <w:r>
        <w:t>планирует</w:t>
      </w:r>
      <w:r w:rsidR="00F16781">
        <w:t xml:space="preserve">ся строительство </w:t>
      </w:r>
      <w:r w:rsidR="00795D6A">
        <w:t>магазина</w:t>
      </w:r>
      <w:r w:rsidR="00AC5614">
        <w:t xml:space="preserve">, </w:t>
      </w:r>
      <w:r w:rsidR="00E71BCD">
        <w:t>необходимо</w:t>
      </w:r>
      <w:r>
        <w:t xml:space="preserve"> </w:t>
      </w:r>
      <w:r w:rsidR="00F16781">
        <w:t>получить разрешение</w:t>
      </w:r>
      <w:r w:rsidR="00803314">
        <w:t xml:space="preserve"> </w:t>
      </w:r>
      <w:r>
        <w:t xml:space="preserve">на условно </w:t>
      </w:r>
      <w:r w:rsidR="007E6153">
        <w:t xml:space="preserve">разрешенный вид использования </w:t>
      </w:r>
      <w:r w:rsidR="002A753A">
        <w:t>«</w:t>
      </w:r>
      <w:r w:rsidR="00795D6A">
        <w:rPr>
          <w:szCs w:val="26"/>
        </w:rPr>
        <w:t>объекты торгового назначения</w:t>
      </w:r>
      <w:r w:rsidR="00F16781">
        <w:rPr>
          <w:szCs w:val="26"/>
        </w:rPr>
        <w:t>»</w:t>
      </w:r>
      <w:r w:rsidR="00AD7485">
        <w:rPr>
          <w:szCs w:val="26"/>
        </w:rPr>
        <w:t>.</w:t>
      </w:r>
    </w:p>
    <w:p w:rsidR="00527478" w:rsidRDefault="00AD7485" w:rsidP="00795D6A">
      <w:pPr>
        <w:tabs>
          <w:tab w:val="left" w:pos="0"/>
        </w:tabs>
        <w:suppressAutoHyphens/>
        <w:ind w:firstLine="567"/>
        <w:jc w:val="both"/>
      </w:pPr>
      <w:r>
        <w:rPr>
          <w:szCs w:val="26"/>
        </w:rPr>
        <w:t>С</w:t>
      </w:r>
      <w:r w:rsidR="00310127">
        <w:rPr>
          <w:szCs w:val="26"/>
        </w:rPr>
        <w:t xml:space="preserve">огласно </w:t>
      </w:r>
      <w:r w:rsidR="00310127">
        <w:t>Правил</w:t>
      </w:r>
      <w:r w:rsidR="00831DB4">
        <w:t>ам</w:t>
      </w:r>
      <w:r w:rsidR="00310127">
        <w:t xml:space="preserve"> </w:t>
      </w:r>
      <w:r w:rsidR="00AB5396">
        <w:t>землепользовани</w:t>
      </w:r>
      <w:r w:rsidR="00310127">
        <w:t>я и застройки</w:t>
      </w:r>
      <w:r w:rsidR="00001899">
        <w:t xml:space="preserve"> </w:t>
      </w:r>
      <w:r w:rsidR="005C4D14">
        <w:t>Саткинского</w:t>
      </w:r>
      <w:r w:rsidR="00BF169F">
        <w:t xml:space="preserve"> городского</w:t>
      </w:r>
      <w:r w:rsidR="00F16781">
        <w:t xml:space="preserve"> поселения </w:t>
      </w:r>
      <w:r w:rsidR="00BF169F">
        <w:t>Челябинской области</w:t>
      </w:r>
      <w:r w:rsidR="003529D0">
        <w:t xml:space="preserve">, </w:t>
      </w:r>
      <w:r w:rsidR="00AB5396">
        <w:t xml:space="preserve">утвержденным Решением Совета депутатов </w:t>
      </w:r>
      <w:r w:rsidR="005C4D14">
        <w:t>Саткинского</w:t>
      </w:r>
      <w:r w:rsidR="00BF169F">
        <w:t xml:space="preserve"> городского</w:t>
      </w:r>
      <w:r w:rsidR="00AC5614">
        <w:t xml:space="preserve"> поселения Челябинской области от </w:t>
      </w:r>
      <w:r w:rsidR="005C4D14">
        <w:t>20.09.</w:t>
      </w:r>
      <w:r w:rsidR="00001899">
        <w:t>2017</w:t>
      </w:r>
      <w:r w:rsidR="00E71BCD">
        <w:t xml:space="preserve"> г. № </w:t>
      </w:r>
      <w:r w:rsidR="00D365BB">
        <w:t>1</w:t>
      </w:r>
      <w:r w:rsidR="005C4D14">
        <w:t>24/31</w:t>
      </w:r>
      <w:r w:rsidR="00831DB4">
        <w:t xml:space="preserve"> (далее Правила) данное разрешение получить возможно. </w:t>
      </w:r>
    </w:p>
    <w:p w:rsidR="00795D6A" w:rsidRPr="00760AD5" w:rsidRDefault="00795D6A" w:rsidP="00795D6A">
      <w:pPr>
        <w:ind w:firstLine="709"/>
        <w:jc w:val="center"/>
        <w:rPr>
          <w:b/>
          <w:bCs/>
        </w:rPr>
      </w:pPr>
      <w:r w:rsidRPr="00760AD5">
        <w:rPr>
          <w:b/>
          <w:bCs/>
        </w:rPr>
        <w:t>В.1 Зона застройки индивидуальными жилыми домами</w:t>
      </w:r>
    </w:p>
    <w:p w:rsidR="00795D6A" w:rsidRPr="002229F6" w:rsidRDefault="00795D6A" w:rsidP="00795D6A">
      <w:pPr>
        <w:pStyle w:val="ConsPlusNormal"/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2229F6">
        <w:rPr>
          <w:rFonts w:ascii="Times New Roman" w:hAnsi="Times New Roman" w:cs="Times New Roman"/>
          <w:sz w:val="24"/>
          <w:szCs w:val="24"/>
        </w:rPr>
        <w:t>Зона индивидуальной застройки предназначена для размещения индивидуальных</w:t>
      </w:r>
      <w:r>
        <w:rPr>
          <w:rFonts w:ascii="Times New Roman" w:hAnsi="Times New Roman" w:cs="Times New Roman"/>
          <w:sz w:val="24"/>
          <w:szCs w:val="24"/>
        </w:rPr>
        <w:t xml:space="preserve"> жилых домов</w:t>
      </w:r>
      <w:r w:rsidRPr="002229F6">
        <w:rPr>
          <w:rFonts w:ascii="Times New Roman" w:hAnsi="Times New Roman" w:cs="Times New Roman"/>
          <w:sz w:val="24"/>
          <w:szCs w:val="24"/>
        </w:rPr>
        <w:t xml:space="preserve">, жилых домов малой этажности (до 3-х этажей) с приусадебными участками, усадебных жилых домов, а также жилых домов блокированной застройки с минимальным размещением объектов социально-общественного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229F6">
        <w:rPr>
          <w:rFonts w:ascii="Times New Roman" w:hAnsi="Times New Roman" w:cs="Times New Roman"/>
          <w:sz w:val="24"/>
          <w:szCs w:val="24"/>
        </w:rPr>
        <w:t>значения.</w:t>
      </w:r>
    </w:p>
    <w:p w:rsidR="00795D6A" w:rsidRPr="00311E6B" w:rsidRDefault="00795D6A" w:rsidP="00795D6A">
      <w:pPr>
        <w:pStyle w:val="Iauiue"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6"/>
          <w:u w:val="single"/>
        </w:rPr>
      </w:pPr>
      <w:r w:rsidRPr="00311E6B">
        <w:rPr>
          <w:rFonts w:ascii="Times New Roman" w:eastAsia="Times New Roman" w:hAnsi="Times New Roman"/>
          <w:sz w:val="24"/>
          <w:szCs w:val="26"/>
          <w:u w:val="single"/>
        </w:rPr>
        <w:t>Основные виды разрешенного использования:</w:t>
      </w:r>
    </w:p>
    <w:p w:rsidR="00795D6A" w:rsidRDefault="00795D6A" w:rsidP="00795D6A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индивидуальные жилые дома усадебного и коттеджного типа с приусадебными участками;</w:t>
      </w:r>
    </w:p>
    <w:p w:rsidR="00795D6A" w:rsidRDefault="00795D6A" w:rsidP="00795D6A">
      <w:pPr>
        <w:numPr>
          <w:ilvl w:val="0"/>
          <w:numId w:val="3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жилые дома блокированной застройки;</w:t>
      </w:r>
    </w:p>
    <w:p w:rsidR="00795D6A" w:rsidRDefault="00795D6A" w:rsidP="00795D6A">
      <w:pPr>
        <w:numPr>
          <w:ilvl w:val="0"/>
          <w:numId w:val="7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объекты, предназначенные для ведения личного подсобного хозяйства;</w:t>
      </w:r>
    </w:p>
    <w:p w:rsidR="00795D6A" w:rsidRPr="007246B5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дошкольного, начального общего и среднего общего образования;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здравоохранения первой необходимости;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дополнительного образования и досугово-развлекательного назначения;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медицинского обслуживания населения без стационара;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связи и расчетно-кассового назначения, предназначенные для непосредственного обслуживания населения;</w:t>
      </w:r>
    </w:p>
    <w:p w:rsidR="00795D6A" w:rsidRDefault="00795D6A" w:rsidP="00795D6A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социально-значимые объекты;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8C6086">
        <w:rPr>
          <w:szCs w:val="26"/>
        </w:rPr>
        <w:t>объекты социального и коммунально-бытового назначения;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нестационарные торговые объекты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пункты ветеринарного обслуживания (ветлечебница)</w:t>
      </w:r>
      <w:r>
        <w:rPr>
          <w:szCs w:val="26"/>
          <w:lang w:val="en-US"/>
        </w:rPr>
        <w:t>;</w:t>
      </w:r>
    </w:p>
    <w:p w:rsidR="00795D6A" w:rsidRPr="008C6086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горнолыжная трасса;</w:t>
      </w:r>
    </w:p>
    <w:p w:rsidR="00795D6A" w:rsidRPr="002A62F6" w:rsidRDefault="00795D6A" w:rsidP="00795D6A">
      <w:pPr>
        <w:numPr>
          <w:ilvl w:val="0"/>
          <w:numId w:val="6"/>
        </w:numPr>
        <w:tabs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парки, скверы, бульвары.</w:t>
      </w:r>
    </w:p>
    <w:p w:rsidR="00795D6A" w:rsidRPr="00B53814" w:rsidRDefault="00795D6A" w:rsidP="00795D6A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Вспомогательные виды разрешенного использования:</w:t>
      </w:r>
    </w:p>
    <w:p w:rsidR="00795D6A" w:rsidRDefault="00795D6A" w:rsidP="00795D6A">
      <w:pPr>
        <w:numPr>
          <w:ilvl w:val="0"/>
          <w:numId w:val="8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улично-дорожная сеть;</w:t>
      </w:r>
    </w:p>
    <w:p w:rsidR="00795D6A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объекты хранения автотранспорта;</w:t>
      </w:r>
    </w:p>
    <w:p w:rsidR="00795D6A" w:rsidRPr="00390101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земельные участки для ведения огородничества</w:t>
      </w:r>
      <w:r w:rsidRPr="00832F92">
        <w:rPr>
          <w:szCs w:val="26"/>
        </w:rPr>
        <w:t>;</w:t>
      </w:r>
    </w:p>
    <w:p w:rsidR="00795D6A" w:rsidRDefault="00795D6A" w:rsidP="00795D6A">
      <w:pPr>
        <w:numPr>
          <w:ilvl w:val="0"/>
          <w:numId w:val="4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инженерной инфраструктуры.</w:t>
      </w:r>
    </w:p>
    <w:p w:rsidR="00795D6A" w:rsidRPr="00B53814" w:rsidRDefault="00795D6A" w:rsidP="00795D6A">
      <w:pPr>
        <w:pStyle w:val="Iauiue"/>
        <w:spacing w:after="0" w:line="240" w:lineRule="auto"/>
        <w:ind w:firstLine="567"/>
        <w:jc w:val="both"/>
        <w:rPr>
          <w:rFonts w:ascii="Times New Roman" w:hAnsi="Times New Roman"/>
          <w:sz w:val="24"/>
          <w:szCs w:val="26"/>
          <w:u w:val="single"/>
        </w:rPr>
      </w:pPr>
      <w:r w:rsidRPr="00B53814">
        <w:rPr>
          <w:rFonts w:ascii="Times New Roman" w:hAnsi="Times New Roman"/>
          <w:sz w:val="24"/>
          <w:szCs w:val="26"/>
          <w:u w:val="single"/>
        </w:rPr>
        <w:t>Условно разрешенные виды использования:</w:t>
      </w:r>
    </w:p>
    <w:p w:rsidR="00795D6A" w:rsidRDefault="00795D6A" w:rsidP="00795D6A">
      <w:pPr>
        <w:numPr>
          <w:ilvl w:val="0"/>
          <w:numId w:val="5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многоквартирные жилые дома;</w:t>
      </w:r>
    </w:p>
    <w:p w:rsidR="00795D6A" w:rsidRDefault="00795D6A" w:rsidP="00795D6A">
      <w:pPr>
        <w:numPr>
          <w:ilvl w:val="0"/>
          <w:numId w:val="5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административно-делового назначения</w:t>
      </w:r>
      <w:r>
        <w:rPr>
          <w:szCs w:val="26"/>
          <w:lang w:val="en-US"/>
        </w:rPr>
        <w:t>;</w:t>
      </w:r>
    </w:p>
    <w:p w:rsidR="00795D6A" w:rsidRPr="00B53814" w:rsidRDefault="00795D6A" w:rsidP="00795D6A">
      <w:pPr>
        <w:numPr>
          <w:ilvl w:val="0"/>
          <w:numId w:val="2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религиозного назначения,</w:t>
      </w:r>
      <w:r w:rsidRPr="00B53814">
        <w:rPr>
          <w:szCs w:val="26"/>
        </w:rPr>
        <w:t xml:space="preserve"> </w:t>
      </w:r>
      <w:r>
        <w:rPr>
          <w:szCs w:val="26"/>
        </w:rPr>
        <w:t>не требующие установления санитарно-защитных зон;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обслуживания пассажиров;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физкультурно-оздоровительного назначения</w:t>
      </w:r>
      <w:r>
        <w:rPr>
          <w:szCs w:val="26"/>
          <w:lang w:val="en-US"/>
        </w:rPr>
        <w:t>;</w:t>
      </w:r>
    </w:p>
    <w:p w:rsidR="00795D6A" w:rsidRPr="00AE1004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объекты культурно-просветительского и зрелищного назначения;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объекты общественного питания</w:t>
      </w:r>
      <w:r>
        <w:rPr>
          <w:szCs w:val="26"/>
          <w:lang w:val="en-US"/>
        </w:rPr>
        <w:t>;</w:t>
      </w:r>
    </w:p>
    <w:p w:rsidR="00795D6A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>
        <w:rPr>
          <w:szCs w:val="26"/>
        </w:rPr>
        <w:t>объекты торгового назначения</w:t>
      </w:r>
      <w:r>
        <w:rPr>
          <w:szCs w:val="26"/>
          <w:lang w:val="en-US"/>
        </w:rPr>
        <w:t>;</w:t>
      </w:r>
      <w:r w:rsidRPr="007246B5">
        <w:rPr>
          <w:szCs w:val="26"/>
        </w:rPr>
        <w:t xml:space="preserve"> </w:t>
      </w:r>
    </w:p>
    <w:p w:rsidR="00795D6A" w:rsidRPr="007246B5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 w:rsidRPr="007246B5">
        <w:rPr>
          <w:szCs w:val="26"/>
        </w:rPr>
        <w:t>нестационарные торговые объекты;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пункты ветеринарного обслуживания;</w:t>
      </w:r>
    </w:p>
    <w:p w:rsidR="00795D6A" w:rsidRPr="00B60375" w:rsidRDefault="00795D6A" w:rsidP="00795D6A">
      <w:pPr>
        <w:numPr>
          <w:ilvl w:val="0"/>
          <w:numId w:val="6"/>
        </w:numPr>
        <w:suppressAutoHyphens/>
        <w:rPr>
          <w:szCs w:val="26"/>
        </w:rPr>
      </w:pPr>
      <w:r w:rsidRPr="00B60375">
        <w:rPr>
          <w:szCs w:val="26"/>
        </w:rPr>
        <w:t xml:space="preserve">АЗС и </w:t>
      </w:r>
      <w:proofErr w:type="spellStart"/>
      <w:r w:rsidRPr="00B60375">
        <w:rPr>
          <w:szCs w:val="26"/>
        </w:rPr>
        <w:t>автогазозаправочные</w:t>
      </w:r>
      <w:proofErr w:type="spellEnd"/>
      <w:r w:rsidRPr="00B60375">
        <w:rPr>
          <w:szCs w:val="26"/>
        </w:rPr>
        <w:t xml:space="preserve"> станции;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 w:rsidRPr="00B60375">
        <w:rPr>
          <w:szCs w:val="26"/>
        </w:rPr>
        <w:lastRenderedPageBreak/>
        <w:t>транспортные и туристические агентства;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мастерские по ремонту и обслуживанию автомобилей</w:t>
      </w:r>
      <w:r w:rsidRPr="00B60375">
        <w:rPr>
          <w:szCs w:val="26"/>
        </w:rPr>
        <w:t>;</w:t>
      </w:r>
    </w:p>
    <w:p w:rsidR="00795D6A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>гаражные кооперативы, индивидуальные гаражи</w:t>
      </w:r>
      <w:r>
        <w:rPr>
          <w:szCs w:val="26"/>
          <w:lang w:val="en-US"/>
        </w:rPr>
        <w:t>;</w:t>
      </w:r>
    </w:p>
    <w:p w:rsidR="00795D6A" w:rsidRPr="00B60375" w:rsidRDefault="00795D6A" w:rsidP="00795D6A">
      <w:pPr>
        <w:numPr>
          <w:ilvl w:val="0"/>
          <w:numId w:val="6"/>
        </w:numPr>
        <w:tabs>
          <w:tab w:val="left" w:pos="360"/>
          <w:tab w:val="left" w:pos="1080"/>
        </w:tabs>
        <w:suppressAutoHyphens/>
        <w:jc w:val="both"/>
        <w:rPr>
          <w:szCs w:val="26"/>
        </w:rPr>
      </w:pPr>
      <w:r>
        <w:rPr>
          <w:szCs w:val="26"/>
        </w:rPr>
        <w:t xml:space="preserve">мастерские по изготовлению изделий. </w:t>
      </w:r>
    </w:p>
    <w:p w:rsidR="00795D6A" w:rsidRDefault="00795D6A" w:rsidP="00795D6A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6"/>
        </w:rPr>
      </w:pPr>
    </w:p>
    <w:p w:rsidR="00795D6A" w:rsidRPr="00315159" w:rsidRDefault="00795D6A" w:rsidP="00795D6A">
      <w:pPr>
        <w:pStyle w:val="Iauiue"/>
        <w:widowControl/>
        <w:tabs>
          <w:tab w:val="left" w:pos="1080"/>
        </w:tabs>
        <w:spacing w:after="0" w:line="240" w:lineRule="auto"/>
        <w:jc w:val="center"/>
        <w:rPr>
          <w:rFonts w:ascii="Times New Roman" w:hAnsi="Times New Roman"/>
          <w:sz w:val="24"/>
          <w:szCs w:val="26"/>
        </w:rPr>
      </w:pPr>
      <w:r w:rsidRPr="00BF70C1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BF70C1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</w:t>
      </w:r>
      <w:r>
        <w:rPr>
          <w:rFonts w:ascii="Times New Roman" w:hAnsi="Times New Roman"/>
          <w:sz w:val="24"/>
          <w:szCs w:val="26"/>
        </w:rPr>
        <w:t>, предназначенные</w:t>
      </w:r>
      <w:r w:rsidRPr="00BF70C1">
        <w:rPr>
          <w:rFonts w:ascii="Times New Roman" w:hAnsi="Times New Roman"/>
          <w:sz w:val="24"/>
          <w:szCs w:val="26"/>
        </w:rPr>
        <w:t xml:space="preserve"> для застройки индивидуальными жилыми домами</w:t>
      </w:r>
      <w:r>
        <w:rPr>
          <w:rFonts w:ascii="Times New Roman" w:hAnsi="Times New Roman"/>
          <w:sz w:val="24"/>
          <w:szCs w:val="26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18*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400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 xml:space="preserve">Решение Совета депутатов </w:t>
            </w:r>
            <w:proofErr w:type="spellStart"/>
            <w:r w:rsidRPr="003D131A">
              <w:rPr>
                <w:sz w:val="23"/>
                <w:szCs w:val="23"/>
              </w:rPr>
              <w:t>Саткинского</w:t>
            </w:r>
            <w:proofErr w:type="spellEnd"/>
            <w:r w:rsidRPr="003D131A">
              <w:rPr>
                <w:sz w:val="23"/>
                <w:szCs w:val="23"/>
              </w:rPr>
              <w:t xml:space="preserve"> городского поселения «Об установлении предельных размеров земельных участков, на территории </w:t>
            </w:r>
            <w:proofErr w:type="spellStart"/>
            <w:r w:rsidRPr="003D131A">
              <w:rPr>
                <w:sz w:val="23"/>
                <w:szCs w:val="23"/>
              </w:rPr>
              <w:t>Саткинского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r w:rsidRPr="003D131A">
              <w:rPr>
                <w:sz w:val="23"/>
                <w:szCs w:val="23"/>
              </w:rPr>
              <w:t>городского поселения» от 24.06.2015 г. № 333/69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F60BE9" w:rsidRDefault="00795D6A" w:rsidP="00CF37F0">
            <w:pPr>
              <w:spacing w:line="360" w:lineRule="auto"/>
              <w:jc w:val="center"/>
              <w:rPr>
                <w:color w:val="FF0000"/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95D6A" w:rsidRPr="00F60BE9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Минимальные отступы от границ земельного участка, в целях определения мест допустимого размещения: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- при реконструкции и новом строительстве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а) </w:t>
            </w:r>
            <w:r w:rsidRPr="00B7613A">
              <w:rPr>
                <w:sz w:val="23"/>
                <w:szCs w:val="23"/>
              </w:rPr>
              <w:t>от границ соседнего участка до: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стволов высокорослых деревьев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от кустарников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стен соседнего дома не менее: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95D6A" w:rsidRPr="006D5F2C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6D5F2C">
              <w:rPr>
                <w:sz w:val="23"/>
                <w:szCs w:val="23"/>
              </w:rPr>
              <w:lastRenderedPageBreak/>
              <w:t>не менее 3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6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4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12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EA2B08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30-102-99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color w:val="FF0000"/>
                <w:sz w:val="23"/>
                <w:szCs w:val="23"/>
              </w:rPr>
            </w:pPr>
          </w:p>
          <w:p w:rsidR="00795D6A" w:rsidRPr="00EA2B08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для застройки блокированными жилыми домами с </w:t>
            </w:r>
            <w:proofErr w:type="spellStart"/>
            <w:r w:rsidRPr="00B7613A">
              <w:rPr>
                <w:sz w:val="23"/>
                <w:szCs w:val="23"/>
              </w:rPr>
              <w:t>приквартирными</w:t>
            </w:r>
            <w:proofErr w:type="spellEnd"/>
            <w:r w:rsidRPr="00B7613A">
              <w:rPr>
                <w:sz w:val="23"/>
                <w:szCs w:val="23"/>
              </w:rPr>
              <w:t xml:space="preserve"> земельными участками;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застройки одно – двухквартирными жилыми домами с приусадебными земельными участками.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30%</w:t>
            </w: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20%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До двух с возможным использованием (дополнительно) мансардного этажа, с </w:t>
            </w:r>
            <w:r w:rsidRPr="00B7613A">
              <w:rPr>
                <w:sz w:val="23"/>
                <w:szCs w:val="23"/>
              </w:rPr>
              <w:lastRenderedPageBreak/>
              <w:t xml:space="preserve">соблюдением норм </w:t>
            </w:r>
            <w:r>
              <w:rPr>
                <w:sz w:val="23"/>
                <w:szCs w:val="23"/>
              </w:rPr>
              <w:t xml:space="preserve">освещенности соседнего участка 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</w:t>
            </w:r>
            <w:r>
              <w:rPr>
                <w:sz w:val="23"/>
                <w:szCs w:val="23"/>
              </w:rPr>
              <w:t>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для всех вспомогательных строений: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95D6A" w:rsidRPr="00555CB8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9,6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13,6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4,0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более 7,0 м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Без ограничения</w:t>
            </w:r>
          </w:p>
        </w:tc>
        <w:tc>
          <w:tcPr>
            <w:tcW w:w="2375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42.13330.2011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15 м</w:t>
            </w:r>
          </w:p>
        </w:tc>
        <w:tc>
          <w:tcPr>
            <w:tcW w:w="2375" w:type="dxa"/>
            <w:shd w:val="clear" w:color="auto" w:fill="auto"/>
          </w:tcPr>
          <w:p w:rsidR="00795D6A" w:rsidRPr="00EA2B08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95D6A" w:rsidRPr="009262F9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Противопожарное расстояние: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см. таблицу</w:t>
            </w:r>
          </w:p>
        </w:tc>
      </w:tr>
    </w:tbl>
    <w:p w:rsidR="00795D6A" w:rsidRDefault="00795D6A" w:rsidP="00795D6A">
      <w:pPr>
        <w:spacing w:line="360" w:lineRule="auto"/>
        <w:ind w:firstLine="567"/>
        <w:jc w:val="both"/>
        <w:rPr>
          <w:szCs w:val="26"/>
        </w:rPr>
      </w:pPr>
      <w:r w:rsidRPr="00E37938">
        <w:rPr>
          <w:b/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95D6A" w:rsidRDefault="00795D6A" w:rsidP="00795D6A">
      <w:pPr>
        <w:pStyle w:val="Iauiue"/>
        <w:widowControl/>
        <w:tabs>
          <w:tab w:val="left" w:pos="1080"/>
        </w:tabs>
        <w:spacing w:after="0" w:line="360" w:lineRule="auto"/>
        <w:jc w:val="center"/>
        <w:rPr>
          <w:rFonts w:ascii="Times New Roman" w:hAnsi="Times New Roman"/>
          <w:sz w:val="24"/>
          <w:szCs w:val="26"/>
        </w:rPr>
      </w:pPr>
    </w:p>
    <w:p w:rsidR="00795D6A" w:rsidRPr="00E71A38" w:rsidRDefault="00795D6A" w:rsidP="00795D6A">
      <w:pPr>
        <w:pStyle w:val="Iauiue"/>
        <w:widowControl/>
        <w:tabs>
          <w:tab w:val="left" w:pos="1080"/>
        </w:tabs>
        <w:spacing w:after="0" w:line="360" w:lineRule="auto"/>
        <w:jc w:val="center"/>
        <w:rPr>
          <w:rFonts w:ascii="Times New Roman" w:hAnsi="Times New Roman"/>
          <w:sz w:val="24"/>
          <w:szCs w:val="26"/>
        </w:rPr>
      </w:pPr>
      <w:r w:rsidRPr="00E71A38">
        <w:rPr>
          <w:rFonts w:ascii="Times New Roman" w:hAnsi="Times New Roman"/>
          <w:sz w:val="24"/>
          <w:szCs w:val="26"/>
        </w:rPr>
        <w:t xml:space="preserve">Предельные размеры земельных участков и </w:t>
      </w:r>
      <w:r>
        <w:rPr>
          <w:rFonts w:ascii="Times New Roman" w:hAnsi="Times New Roman"/>
          <w:sz w:val="24"/>
          <w:szCs w:val="26"/>
        </w:rPr>
        <w:t xml:space="preserve">предельные </w:t>
      </w:r>
      <w:r w:rsidRPr="00E71A38">
        <w:rPr>
          <w:rFonts w:ascii="Times New Roman" w:hAnsi="Times New Roman"/>
          <w:sz w:val="24"/>
          <w:szCs w:val="26"/>
        </w:rPr>
        <w:t>параметры разрешенного строительства, реконструкции объектов капитального строительства для земельных участков, предназначенных для ведения личного подсобного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2410"/>
        <w:gridCol w:w="2375"/>
      </w:tblGrid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Параметры разрешенного использования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Показатель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Обоснование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минимальный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18*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Параметр установлен для вновь образованных земельных участков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Предельный максимальный размер земельного участка, (м)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установлен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Предельная минимальная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lastRenderedPageBreak/>
              <w:t>200</w:t>
            </w:r>
          </w:p>
        </w:tc>
        <w:tc>
          <w:tcPr>
            <w:tcW w:w="2375" w:type="dxa"/>
            <w:vMerge w:val="restart"/>
            <w:shd w:val="clear" w:color="auto" w:fill="auto"/>
          </w:tcPr>
          <w:p w:rsidR="00795D6A" w:rsidRPr="00F60BE9" w:rsidRDefault="00795D6A" w:rsidP="00CF37F0">
            <w:pPr>
              <w:spacing w:line="360" w:lineRule="auto"/>
              <w:rPr>
                <w:color w:val="FF0000"/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lastRenderedPageBreak/>
              <w:t xml:space="preserve">Решение Совета </w:t>
            </w:r>
            <w:r w:rsidRPr="003D131A">
              <w:rPr>
                <w:sz w:val="23"/>
                <w:szCs w:val="23"/>
              </w:rPr>
              <w:lastRenderedPageBreak/>
              <w:t xml:space="preserve">депутатов </w:t>
            </w:r>
            <w:proofErr w:type="spellStart"/>
            <w:r w:rsidRPr="003D131A">
              <w:rPr>
                <w:sz w:val="23"/>
                <w:szCs w:val="23"/>
              </w:rPr>
              <w:t>Саткинского</w:t>
            </w:r>
            <w:proofErr w:type="spellEnd"/>
            <w:r w:rsidRPr="003D131A">
              <w:rPr>
                <w:sz w:val="23"/>
                <w:szCs w:val="23"/>
              </w:rPr>
              <w:t xml:space="preserve"> городского поселения «Об установлении предельных размеров земельных участков, на территории </w:t>
            </w:r>
            <w:proofErr w:type="spellStart"/>
            <w:r w:rsidRPr="003D131A">
              <w:rPr>
                <w:sz w:val="23"/>
                <w:szCs w:val="23"/>
              </w:rPr>
              <w:t>Саткинского</w:t>
            </w:r>
            <w:proofErr w:type="spellEnd"/>
            <w:r>
              <w:rPr>
                <w:sz w:val="23"/>
                <w:szCs w:val="23"/>
              </w:rPr>
              <w:t xml:space="preserve"> </w:t>
            </w:r>
            <w:r w:rsidRPr="003D131A">
              <w:rPr>
                <w:sz w:val="23"/>
                <w:szCs w:val="23"/>
              </w:rPr>
              <w:t>городского поселения» от 24.06.2015 г. № 333/69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Предельная максимальная площадь земельного участка, (кв. м)</w:t>
            </w:r>
          </w:p>
        </w:tc>
        <w:tc>
          <w:tcPr>
            <w:tcW w:w="2410" w:type="dxa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2000</w:t>
            </w:r>
          </w:p>
        </w:tc>
        <w:tc>
          <w:tcPr>
            <w:tcW w:w="2375" w:type="dxa"/>
            <w:vMerge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Минимальные отступы от границ земельного участка, в целях определения мест допустимого размещения: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 xml:space="preserve">минимальное расстояние между фронтальной границей участка и основным строением, м: 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 сохраняемой застройке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при реконструкции и новом строительстве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минимальное расстояние от границ землевладения до строений, а также между строениями, м: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      от границ соседнего участка до: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основного строения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постройки для содержания скота и птицы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других построек: бани, гаража, сарая и др.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окон жилых комнат до стен соседнего дома и хозяйственных построек (бани, гаража, сарая), расположенных на соседних земельных участках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- от стволов высокорослых деревьев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среднерослых деревьев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- от кустарников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При отсутствии централизованной канализации расстояние от туалета: 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стен соседнего дома не менее: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источника водоснабжения (колодца)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B7613A">
              <w:rPr>
                <w:sz w:val="23"/>
                <w:szCs w:val="23"/>
              </w:rPr>
              <w:t xml:space="preserve"> соответствии со сложившейся линией застройки</w:t>
            </w:r>
          </w:p>
          <w:p w:rsidR="00795D6A" w:rsidRPr="00EA2B08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не менее 3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       </w:t>
            </w: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3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 </w:t>
            </w:r>
            <w:r w:rsidRPr="00B7613A">
              <w:rPr>
                <w:sz w:val="23"/>
                <w:szCs w:val="23"/>
              </w:rPr>
              <w:t>4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 </w:t>
            </w:r>
            <w:r w:rsidRPr="00B7613A">
              <w:rPr>
                <w:sz w:val="23"/>
                <w:szCs w:val="23"/>
              </w:rPr>
              <w:t>1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</w:t>
            </w:r>
            <w:r w:rsidRPr="00B7613A">
              <w:rPr>
                <w:sz w:val="23"/>
                <w:szCs w:val="23"/>
              </w:rPr>
              <w:t>6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</w:t>
            </w:r>
            <w:r w:rsidRPr="00B7613A">
              <w:rPr>
                <w:sz w:val="23"/>
                <w:szCs w:val="23"/>
              </w:rPr>
              <w:t>4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  </w:t>
            </w:r>
            <w:r w:rsidRPr="00B7613A">
              <w:rPr>
                <w:sz w:val="23"/>
                <w:szCs w:val="23"/>
              </w:rPr>
              <w:t>2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lastRenderedPageBreak/>
              <w:t xml:space="preserve">     </w:t>
            </w:r>
            <w:r w:rsidRPr="00B7613A">
              <w:rPr>
                <w:sz w:val="23"/>
                <w:szCs w:val="23"/>
              </w:rPr>
              <w:t>1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</w:t>
            </w:r>
            <w:r w:rsidRPr="00B7613A">
              <w:rPr>
                <w:sz w:val="23"/>
                <w:szCs w:val="23"/>
              </w:rPr>
              <w:t>12</w:t>
            </w:r>
          </w:p>
          <w:p w:rsidR="00795D6A" w:rsidRPr="00B7613A" w:rsidRDefault="00795D6A" w:rsidP="00CF37F0">
            <w:pPr>
              <w:spacing w:line="360" w:lineRule="auto"/>
              <w:ind w:firstLine="70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 </w:t>
            </w:r>
            <w:r w:rsidRPr="00B7613A">
              <w:rPr>
                <w:sz w:val="23"/>
                <w:szCs w:val="23"/>
              </w:rPr>
              <w:t>25</w:t>
            </w:r>
          </w:p>
        </w:tc>
        <w:tc>
          <w:tcPr>
            <w:tcW w:w="2375" w:type="dxa"/>
            <w:shd w:val="clear" w:color="auto" w:fill="auto"/>
          </w:tcPr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СП 30-102-99</w:t>
            </w: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СП 30-102-99</w:t>
            </w:r>
          </w:p>
          <w:p w:rsidR="00795D6A" w:rsidRPr="003D131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3D131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EA2B08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3D131A">
              <w:rPr>
                <w:sz w:val="23"/>
                <w:szCs w:val="23"/>
              </w:rPr>
              <w:t>СП 42</w:t>
            </w:r>
            <w:r w:rsidRPr="00EA2B08">
              <w:rPr>
                <w:sz w:val="23"/>
                <w:szCs w:val="23"/>
              </w:rPr>
              <w:t xml:space="preserve">.13330.2011 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участка: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 xml:space="preserve">- для застройки блокированными жилыми домами с </w:t>
            </w:r>
            <w:proofErr w:type="spellStart"/>
            <w:r w:rsidRPr="00B7613A">
              <w:rPr>
                <w:sz w:val="23"/>
                <w:szCs w:val="23"/>
              </w:rPr>
              <w:t>прикв</w:t>
            </w:r>
            <w:r>
              <w:rPr>
                <w:sz w:val="23"/>
                <w:szCs w:val="23"/>
              </w:rPr>
              <w:t>артирными</w:t>
            </w:r>
            <w:proofErr w:type="spellEnd"/>
            <w:r>
              <w:rPr>
                <w:sz w:val="23"/>
                <w:szCs w:val="23"/>
              </w:rPr>
              <w:t xml:space="preserve"> земельными участками;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30%</w:t>
            </w: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Местные нормативы градостроительного проектирования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Предельное количество этажей зданий, строений, сооружений: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количество надземных этажей</w:t>
            </w:r>
          </w:p>
          <w:p w:rsidR="00795D6A" w:rsidRPr="0032571B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  <w:tc>
          <w:tcPr>
            <w:tcW w:w="2410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д</w:t>
            </w:r>
            <w:r w:rsidRPr="00B7613A">
              <w:rPr>
                <w:sz w:val="23"/>
                <w:szCs w:val="23"/>
              </w:rPr>
              <w:t xml:space="preserve">о двух с возможным использованием (дополнительно) мансардного этажа, с соблюдением норм освещенности соседнего участка 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</w:tc>
        <w:tc>
          <w:tcPr>
            <w:tcW w:w="2375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</w:t>
            </w:r>
            <w:r w:rsidRPr="00B7613A">
              <w:rPr>
                <w:sz w:val="23"/>
                <w:szCs w:val="23"/>
              </w:rPr>
              <w:t>редельная высота зданий, строений, сооружений: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1) </w:t>
            </w:r>
            <w:r w:rsidRPr="00B7613A">
              <w:rPr>
                <w:sz w:val="23"/>
                <w:szCs w:val="23"/>
              </w:rPr>
              <w:t>высота от уровня земли: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2) </w:t>
            </w:r>
            <w:r w:rsidRPr="00B7613A">
              <w:rPr>
                <w:sz w:val="23"/>
                <w:szCs w:val="23"/>
              </w:rPr>
              <w:t>для всех вспомогательных строений: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высота от уровня земли: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верха плоской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до конька скатной кровли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как исключение: шпили, башни, флагштоки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9,6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13,6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4,0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более 7,0 м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б</w:t>
            </w:r>
            <w:r w:rsidRPr="00B7613A">
              <w:rPr>
                <w:sz w:val="23"/>
                <w:szCs w:val="23"/>
              </w:rPr>
              <w:t>ез ограничения</w:t>
            </w:r>
          </w:p>
        </w:tc>
        <w:tc>
          <w:tcPr>
            <w:tcW w:w="2375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>СП 42.13330.2011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Минимальное расстояние от границ приусадебных участков до лесных массивов при новом строительстве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н</w:t>
            </w:r>
            <w:r w:rsidRPr="00B7613A">
              <w:rPr>
                <w:sz w:val="23"/>
                <w:szCs w:val="23"/>
              </w:rPr>
              <w:t>е менее 15 м</w:t>
            </w:r>
          </w:p>
        </w:tc>
        <w:tc>
          <w:tcPr>
            <w:tcW w:w="2375" w:type="dxa"/>
            <w:shd w:val="clear" w:color="auto" w:fill="auto"/>
          </w:tcPr>
          <w:p w:rsidR="00795D6A" w:rsidRPr="00EA2B08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EA2B08">
              <w:rPr>
                <w:sz w:val="23"/>
                <w:szCs w:val="23"/>
              </w:rPr>
              <w:t xml:space="preserve">СП 42.13330.2011 </w:t>
            </w:r>
          </w:p>
        </w:tc>
      </w:tr>
      <w:tr w:rsidR="00795D6A" w:rsidRPr="00B7613A" w:rsidTr="00CF37F0">
        <w:tc>
          <w:tcPr>
            <w:tcW w:w="4786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lastRenderedPageBreak/>
              <w:t>Противопожарное расстояние: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жилыми домами на соседних земельных участках;</w:t>
            </w: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- между хозяйственными постройками (сараем, гаражом, баней)</w:t>
            </w:r>
          </w:p>
        </w:tc>
        <w:tc>
          <w:tcPr>
            <w:tcW w:w="2410" w:type="dxa"/>
            <w:shd w:val="clear" w:color="auto" w:fill="auto"/>
          </w:tcPr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от 6 до 15 м (в зависимости от огнестойкости)</w:t>
            </w:r>
          </w:p>
          <w:p w:rsidR="00795D6A" w:rsidRPr="00B7613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  <w:r w:rsidRPr="00B7613A">
              <w:rPr>
                <w:sz w:val="23"/>
                <w:szCs w:val="23"/>
              </w:rPr>
              <w:t>не менее 2 м</w:t>
            </w:r>
          </w:p>
        </w:tc>
        <w:tc>
          <w:tcPr>
            <w:tcW w:w="2375" w:type="dxa"/>
            <w:shd w:val="clear" w:color="auto" w:fill="auto"/>
          </w:tcPr>
          <w:p w:rsidR="00795D6A" w:rsidRDefault="00795D6A" w:rsidP="00CF37F0">
            <w:pPr>
              <w:spacing w:line="360" w:lineRule="auto"/>
              <w:jc w:val="both"/>
              <w:rPr>
                <w:sz w:val="23"/>
                <w:szCs w:val="23"/>
              </w:rPr>
            </w:pPr>
          </w:p>
          <w:p w:rsidR="00795D6A" w:rsidRPr="00B7613A" w:rsidRDefault="00795D6A" w:rsidP="00CF37F0">
            <w:pPr>
              <w:spacing w:line="360" w:lineRule="auto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см. таблицу</w:t>
            </w:r>
          </w:p>
        </w:tc>
      </w:tr>
    </w:tbl>
    <w:p w:rsidR="00795D6A" w:rsidRDefault="00795D6A" w:rsidP="00795D6A">
      <w:pPr>
        <w:spacing w:line="360" w:lineRule="auto"/>
        <w:ind w:firstLine="567"/>
        <w:jc w:val="both"/>
        <w:rPr>
          <w:szCs w:val="26"/>
        </w:rPr>
      </w:pPr>
      <w:r w:rsidRPr="00554492">
        <w:rPr>
          <w:szCs w:val="26"/>
        </w:rPr>
        <w:t>*</w:t>
      </w:r>
      <w:r>
        <w:rPr>
          <w:szCs w:val="26"/>
        </w:rPr>
        <w:t xml:space="preserve"> - исключением составляют земельные участки, расположенные в начале или конце улицы, то есть неограниченные смежными земельными участками с обеих сторон;</w:t>
      </w:r>
    </w:p>
    <w:p w:rsidR="00795D6A" w:rsidRDefault="00795D6A" w:rsidP="00795D6A">
      <w:pPr>
        <w:spacing w:line="360" w:lineRule="auto"/>
        <w:ind w:left="1069" w:hanging="360"/>
        <w:jc w:val="center"/>
        <w:rPr>
          <w:szCs w:val="26"/>
        </w:rPr>
      </w:pPr>
    </w:p>
    <w:p w:rsidR="00795D6A" w:rsidRPr="009C73CD" w:rsidRDefault="00795D6A" w:rsidP="00795D6A">
      <w:pPr>
        <w:spacing w:line="360" w:lineRule="auto"/>
        <w:ind w:left="1069" w:hanging="360"/>
        <w:jc w:val="center"/>
        <w:rPr>
          <w:szCs w:val="26"/>
        </w:rPr>
      </w:pPr>
      <w:r w:rsidRPr="009C73CD">
        <w:rPr>
          <w:szCs w:val="26"/>
        </w:rPr>
        <w:t>Минимальные противопожарные расстояния между крайними жилыми строениями (или) домами и группами жилых строений (или домов) на участках.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4252"/>
        <w:gridCol w:w="1417"/>
        <w:gridCol w:w="1701"/>
        <w:gridCol w:w="1383"/>
      </w:tblGrid>
      <w:tr w:rsidR="00795D6A" w:rsidRPr="00186E8B" w:rsidTr="00CF37F0">
        <w:trPr>
          <w:trHeight w:val="300"/>
        </w:trPr>
        <w:tc>
          <w:tcPr>
            <w:tcW w:w="818" w:type="dxa"/>
            <w:vMerge w:val="restart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</w:tc>
        <w:tc>
          <w:tcPr>
            <w:tcW w:w="4252" w:type="dxa"/>
            <w:vMerge w:val="restart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Материал несущих и ограждающих конструкций строения</w:t>
            </w:r>
          </w:p>
        </w:tc>
        <w:tc>
          <w:tcPr>
            <w:tcW w:w="4501" w:type="dxa"/>
            <w:gridSpan w:val="3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Расстояние, м</w:t>
            </w:r>
          </w:p>
        </w:tc>
      </w:tr>
      <w:tr w:rsidR="00795D6A" w:rsidRPr="00186E8B" w:rsidTr="00CF37F0">
        <w:trPr>
          <w:trHeight w:val="525"/>
        </w:trPr>
        <w:tc>
          <w:tcPr>
            <w:tcW w:w="818" w:type="dxa"/>
            <w:vMerge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</w:tc>
        <w:tc>
          <w:tcPr>
            <w:tcW w:w="4252" w:type="dxa"/>
            <w:vMerge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</w:tc>
        <w:tc>
          <w:tcPr>
            <w:tcW w:w="14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1701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138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</w:tr>
      <w:tr w:rsidR="00795D6A" w:rsidRPr="00186E8B" w:rsidTr="00CF37F0">
        <w:tc>
          <w:tcPr>
            <w:tcW w:w="818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А</w:t>
            </w:r>
          </w:p>
        </w:tc>
        <w:tc>
          <w:tcPr>
            <w:tcW w:w="4252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rPr>
                <w:szCs w:val="26"/>
              </w:rPr>
            </w:pPr>
            <w:r w:rsidRPr="00186E8B">
              <w:rPr>
                <w:szCs w:val="26"/>
              </w:rPr>
              <w:t>Камень, бетон, железобетон и другие негорючие материалы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6</w:t>
            </w:r>
          </w:p>
        </w:tc>
        <w:tc>
          <w:tcPr>
            <w:tcW w:w="1701" w:type="dxa"/>
            <w:tcBorders>
              <w:left w:val="single" w:sz="4" w:space="0" w:color="auto"/>
            </w:tcBorders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383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</w:tr>
      <w:tr w:rsidR="00795D6A" w:rsidRPr="00186E8B" w:rsidTr="00CF37F0">
        <w:tc>
          <w:tcPr>
            <w:tcW w:w="818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Б</w:t>
            </w:r>
          </w:p>
        </w:tc>
        <w:tc>
          <w:tcPr>
            <w:tcW w:w="4252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rPr>
                <w:szCs w:val="26"/>
              </w:rPr>
            </w:pPr>
            <w:r w:rsidRPr="00186E8B">
              <w:rPr>
                <w:szCs w:val="26"/>
              </w:rPr>
              <w:t xml:space="preserve">То же с деревянными перекрытиями и покрытиями, защищенными негорючими и </w:t>
            </w:r>
            <w:proofErr w:type="spellStart"/>
            <w:r w:rsidRPr="00186E8B">
              <w:rPr>
                <w:szCs w:val="26"/>
              </w:rPr>
              <w:t>трудногорючими</w:t>
            </w:r>
            <w:proofErr w:type="spellEnd"/>
            <w:r w:rsidRPr="00186E8B">
              <w:rPr>
                <w:szCs w:val="26"/>
              </w:rPr>
              <w:t xml:space="preserve"> материалами</w:t>
            </w:r>
          </w:p>
        </w:tc>
        <w:tc>
          <w:tcPr>
            <w:tcW w:w="1417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383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</w:tr>
      <w:tr w:rsidR="00795D6A" w:rsidRPr="00186E8B" w:rsidTr="00CF37F0">
        <w:tc>
          <w:tcPr>
            <w:tcW w:w="818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В</w:t>
            </w:r>
          </w:p>
        </w:tc>
        <w:tc>
          <w:tcPr>
            <w:tcW w:w="4252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rPr>
                <w:szCs w:val="26"/>
              </w:rPr>
            </w:pPr>
            <w:r w:rsidRPr="00186E8B">
              <w:rPr>
                <w:szCs w:val="26"/>
              </w:rPr>
              <w:t xml:space="preserve">Древесина, каркасные ограждающие конструкции из негорючих, </w:t>
            </w:r>
            <w:proofErr w:type="spellStart"/>
            <w:r w:rsidRPr="00186E8B">
              <w:rPr>
                <w:szCs w:val="26"/>
              </w:rPr>
              <w:t>трудногорючих</w:t>
            </w:r>
            <w:proofErr w:type="spellEnd"/>
            <w:r w:rsidRPr="00186E8B">
              <w:rPr>
                <w:szCs w:val="26"/>
              </w:rPr>
              <w:t xml:space="preserve"> и горючих материалов</w:t>
            </w:r>
          </w:p>
        </w:tc>
        <w:tc>
          <w:tcPr>
            <w:tcW w:w="1417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12</w:t>
            </w:r>
          </w:p>
        </w:tc>
        <w:tc>
          <w:tcPr>
            <w:tcW w:w="1383" w:type="dxa"/>
            <w:shd w:val="clear" w:color="auto" w:fill="auto"/>
          </w:tcPr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</w:p>
          <w:p w:rsidR="00795D6A" w:rsidRPr="00186E8B" w:rsidRDefault="00795D6A" w:rsidP="00CF37F0">
            <w:pPr>
              <w:spacing w:line="360" w:lineRule="auto"/>
              <w:jc w:val="center"/>
              <w:rPr>
                <w:szCs w:val="26"/>
              </w:rPr>
            </w:pPr>
            <w:r w:rsidRPr="00186E8B">
              <w:rPr>
                <w:szCs w:val="26"/>
              </w:rPr>
              <w:t>15</w:t>
            </w:r>
          </w:p>
        </w:tc>
      </w:tr>
    </w:tbl>
    <w:p w:rsidR="00795D6A" w:rsidRPr="00252298" w:rsidRDefault="00795D6A" w:rsidP="00795D6A">
      <w:pPr>
        <w:ind w:firstLine="567"/>
        <w:jc w:val="both"/>
        <w:rPr>
          <w:color w:val="000000"/>
          <w:u w:val="single"/>
        </w:rPr>
      </w:pPr>
      <w:r w:rsidRPr="00252298">
        <w:rPr>
          <w:color w:val="000000"/>
          <w:u w:val="single"/>
        </w:rPr>
        <w:t>Примечания:</w:t>
      </w:r>
    </w:p>
    <w:p w:rsidR="00795D6A" w:rsidRPr="00252298" w:rsidRDefault="00795D6A" w:rsidP="00795D6A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1. Расстояния измеряются до наружных граней стен строений.</w:t>
      </w:r>
    </w:p>
    <w:p w:rsidR="00795D6A" w:rsidRPr="00252298" w:rsidRDefault="00795D6A" w:rsidP="00795D6A">
      <w:pPr>
        <w:ind w:firstLine="567"/>
        <w:jc w:val="both"/>
        <w:rPr>
          <w:color w:val="000000"/>
        </w:rPr>
      </w:pPr>
      <w:r w:rsidRPr="00252298">
        <w:rPr>
          <w:color w:val="000000"/>
        </w:rPr>
        <w:t>2. Допускается блокировка хозяйственных построек на смежных приусадебных участках по взаимному согласию домовладельцев и в случаях, обусловленных историко-культурными охранными сервитутами, а также блокировка хозяйственных построек к основному строению.</w:t>
      </w:r>
    </w:p>
    <w:p w:rsidR="00795D6A" w:rsidRPr="00252298" w:rsidRDefault="00795D6A" w:rsidP="00795D6A">
      <w:pPr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252298">
        <w:rPr>
          <w:color w:val="000000"/>
        </w:rPr>
        <w:t>. Вспомогательные строения, за исключением гаражей</w:t>
      </w:r>
      <w:r>
        <w:rPr>
          <w:color w:val="000000"/>
        </w:rPr>
        <w:t xml:space="preserve">, размещать со стороны улиц не </w:t>
      </w:r>
      <w:r w:rsidRPr="00252298">
        <w:rPr>
          <w:color w:val="000000"/>
        </w:rPr>
        <w:t>допускается. Допускается размещ</w:t>
      </w:r>
      <w:r>
        <w:rPr>
          <w:color w:val="000000"/>
        </w:rPr>
        <w:t>ение гаража на границе земельного участка</w:t>
      </w:r>
      <w:r w:rsidRPr="00252298">
        <w:rPr>
          <w:color w:val="000000"/>
        </w:rPr>
        <w:t xml:space="preserve"> со стороны улицы</w:t>
      </w:r>
      <w:r>
        <w:rPr>
          <w:color w:val="000000"/>
        </w:rPr>
        <w:t xml:space="preserve"> строго по линии застройки</w:t>
      </w:r>
      <w:r w:rsidRPr="00252298">
        <w:rPr>
          <w:color w:val="000000"/>
        </w:rPr>
        <w:t>.</w:t>
      </w:r>
    </w:p>
    <w:p w:rsidR="00795D6A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/>
          <w:kern w:val="0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При строительстве или реконструкции объектов отступ на территорию общего пользования не допустим.</w:t>
      </w:r>
    </w:p>
    <w:p w:rsidR="00795D6A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Ограждение земельных участков со стороны улицы должно быть единообразным, прозрачным и высотой не более 2,0 метров без отступа на территорию общего пользования. </w:t>
      </w:r>
      <w:r w:rsidRPr="00667366">
        <w:rPr>
          <w:rFonts w:ascii="Times New Roman" w:hAnsi="Times New Roman" w:cs="Times New Roman"/>
          <w:sz w:val="24"/>
          <w:szCs w:val="24"/>
        </w:rPr>
        <w:t>Доступ</w:t>
      </w:r>
      <w:r>
        <w:rPr>
          <w:rFonts w:ascii="Times New Roman" w:hAnsi="Times New Roman" w:cs="Times New Roman"/>
          <w:sz w:val="24"/>
          <w:szCs w:val="24"/>
        </w:rPr>
        <w:t>, подъезд</w:t>
      </w:r>
      <w:r w:rsidRPr="00667366">
        <w:rPr>
          <w:rFonts w:ascii="Times New Roman" w:hAnsi="Times New Roman" w:cs="Times New Roman"/>
          <w:sz w:val="24"/>
          <w:szCs w:val="24"/>
        </w:rPr>
        <w:t xml:space="preserve"> к </w:t>
      </w:r>
      <w:r>
        <w:rPr>
          <w:rFonts w:ascii="Times New Roman" w:hAnsi="Times New Roman" w:cs="Times New Roman"/>
          <w:sz w:val="24"/>
          <w:szCs w:val="24"/>
        </w:rPr>
        <w:t xml:space="preserve">земельному </w:t>
      </w:r>
      <w:r w:rsidRPr="00667366">
        <w:rPr>
          <w:rFonts w:ascii="Times New Roman" w:hAnsi="Times New Roman" w:cs="Times New Roman"/>
          <w:sz w:val="24"/>
          <w:szCs w:val="24"/>
        </w:rPr>
        <w:t>участку должен быть обеспечен по всей линии застройки улицы, то есть по всей ширин</w:t>
      </w:r>
      <w:r>
        <w:rPr>
          <w:rFonts w:ascii="Times New Roman" w:hAnsi="Times New Roman" w:cs="Times New Roman"/>
          <w:sz w:val="24"/>
          <w:szCs w:val="24"/>
        </w:rPr>
        <w:t xml:space="preserve">е земельного участка, любое загромождение недопустимо. </w:t>
      </w:r>
      <w:r w:rsidRPr="00FF7328">
        <w:rPr>
          <w:rFonts w:ascii="Times New Roman" w:hAnsi="Times New Roman" w:cs="Times New Roman"/>
          <w:sz w:val="24"/>
          <w:szCs w:val="24"/>
        </w:rPr>
        <w:t>Ограждение, разделяющее соседние участки, тоже не должно превыша</w:t>
      </w:r>
      <w:r>
        <w:rPr>
          <w:rFonts w:ascii="Times New Roman" w:hAnsi="Times New Roman" w:cs="Times New Roman"/>
          <w:sz w:val="24"/>
          <w:szCs w:val="24"/>
        </w:rPr>
        <w:t>ть 2,0 метров.</w:t>
      </w:r>
    </w:p>
    <w:p w:rsidR="00795D6A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При устройстве палисадника предусмотреть отступ на земли общего пользования от границ жилого дома на расстоянии не более 3 метров.</w:t>
      </w:r>
    </w:p>
    <w:p w:rsidR="00795D6A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При размещении объектов строительства на земельном участке, располагаемых на </w:t>
      </w:r>
      <w:r>
        <w:rPr>
          <w:rFonts w:ascii="Times New Roman" w:hAnsi="Times New Roman" w:cs="Times New Roman"/>
          <w:sz w:val="24"/>
          <w:szCs w:val="24"/>
        </w:rPr>
        <w:lastRenderedPageBreak/>
        <w:t>расстоянии 1 м от границы смежного земельного участка необходимо учитывать уклон кровли и скат крыши, исключающий падение осадков на смежный участок. На участках подверженных затоплению необходимо устройство водоотводных канав.</w:t>
      </w:r>
    </w:p>
    <w:p w:rsidR="00795D6A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B7613A">
        <w:rPr>
          <w:rFonts w:ascii="Times New Roman" w:hAnsi="Times New Roman" w:cs="Times New Roman"/>
          <w:sz w:val="24"/>
          <w:szCs w:val="24"/>
        </w:rPr>
        <w:t>Тупиковые проезды обеспечиваются разворотными площадками размером не менее 12×12 м. Использование разворотной площадки для стоянки автомобилей не допускается. (СП 30-102-99)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:rsidR="00795D6A" w:rsidRPr="00A570C7" w:rsidRDefault="00795D6A" w:rsidP="00795D6A">
      <w:pPr>
        <w:pStyle w:val="ConsPlusNormal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D5514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A570C7">
        <w:rPr>
          <w:rFonts w:ascii="Times New Roman" w:hAnsi="Times New Roman" w:cs="Times New Roman"/>
          <w:sz w:val="24"/>
          <w:szCs w:val="24"/>
        </w:rPr>
        <w:t xml:space="preserve">В случае если размер земельного участка, на котором расположен жилой дом в </w:t>
      </w:r>
      <w:r>
        <w:rPr>
          <w:rFonts w:ascii="Times New Roman" w:hAnsi="Times New Roman" w:cs="Times New Roman"/>
          <w:sz w:val="24"/>
          <w:szCs w:val="24"/>
        </w:rPr>
        <w:t xml:space="preserve">исторически сложившейся </w:t>
      </w:r>
      <w:r w:rsidRPr="00A570C7">
        <w:rPr>
          <w:rFonts w:ascii="Times New Roman" w:hAnsi="Times New Roman" w:cs="Times New Roman"/>
          <w:sz w:val="24"/>
          <w:szCs w:val="24"/>
        </w:rPr>
        <w:t>застройке, ниже утвержденных минимальных размеров, то для данного земельного участка этот размер считается минимальным.</w:t>
      </w:r>
    </w:p>
    <w:p w:rsidR="00795D6A" w:rsidRPr="00A570C7" w:rsidRDefault="00795D6A" w:rsidP="00795D6A">
      <w:pPr>
        <w:pStyle w:val="ConsPlusNormal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 w:rsidRPr="00A570C7">
        <w:rPr>
          <w:rFonts w:ascii="Times New Roman" w:hAnsi="Times New Roman" w:cs="Times New Roman"/>
          <w:sz w:val="24"/>
          <w:szCs w:val="24"/>
        </w:rPr>
        <w:t xml:space="preserve">Если в результате кадастровых работ фактическая площадь ранее учтенного земельного участка, определенная </w:t>
      </w:r>
      <w:r>
        <w:rPr>
          <w:rFonts w:ascii="Times New Roman" w:hAnsi="Times New Roman" w:cs="Times New Roman"/>
          <w:sz w:val="24"/>
          <w:szCs w:val="24"/>
        </w:rPr>
        <w:t>при уточнении</w:t>
      </w:r>
      <w:r w:rsidRPr="00A570C7">
        <w:rPr>
          <w:rFonts w:ascii="Times New Roman" w:hAnsi="Times New Roman" w:cs="Times New Roman"/>
          <w:sz w:val="24"/>
          <w:szCs w:val="24"/>
        </w:rPr>
        <w:t xml:space="preserve">, будет больше площади, сведения о которой относительно этого земельного участка содержатся в государственном кадастре недвижимости, на величину более чем предельный минимальный размер земельного участка, администрация </w:t>
      </w:r>
      <w:proofErr w:type="spellStart"/>
      <w:r>
        <w:rPr>
          <w:rFonts w:ascii="Times New Roman" w:hAnsi="Times New Roman" w:cs="Times New Roman"/>
          <w:sz w:val="24"/>
          <w:szCs w:val="24"/>
        </w:rPr>
        <w:t>Саткинского</w:t>
      </w:r>
      <w:proofErr w:type="spellEnd"/>
      <w:r w:rsidRPr="00A570C7">
        <w:rPr>
          <w:rFonts w:ascii="Times New Roman" w:hAnsi="Times New Roman" w:cs="Times New Roman"/>
          <w:sz w:val="24"/>
          <w:szCs w:val="24"/>
        </w:rPr>
        <w:t xml:space="preserve"> городского поселения устанавливает предельно минимальный размер в отношении данного ран</w:t>
      </w:r>
      <w:r>
        <w:rPr>
          <w:rFonts w:ascii="Times New Roman" w:hAnsi="Times New Roman" w:cs="Times New Roman"/>
          <w:sz w:val="24"/>
          <w:szCs w:val="24"/>
        </w:rPr>
        <w:t>ее учтенного земельного участка в соответствии со сведениями, содержащиеся в ЕГРН.</w:t>
      </w:r>
    </w:p>
    <w:p w:rsidR="00795D6A" w:rsidRPr="00F25B6B" w:rsidRDefault="00795D6A" w:rsidP="00795D6A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 w:rsidRPr="00F25B6B">
        <w:rPr>
          <w:color w:val="000000"/>
        </w:rPr>
        <w:t>Установлены ограничения в использовании земельных участков (статья 27 Земельного кодекса РФ).</w:t>
      </w:r>
    </w:p>
    <w:p w:rsidR="00AC5614" w:rsidRDefault="00AC5614" w:rsidP="00795D6A">
      <w:pPr>
        <w:rPr>
          <w:b/>
          <w:bCs/>
        </w:rPr>
      </w:pPr>
    </w:p>
    <w:p w:rsidR="00314D06" w:rsidRPr="00F21C38" w:rsidRDefault="00314D06" w:rsidP="00795D6A">
      <w:pPr>
        <w:widowControl w:val="0"/>
        <w:suppressAutoHyphens/>
        <w:jc w:val="both"/>
        <w:rPr>
          <w:bCs/>
        </w:rPr>
      </w:pPr>
    </w:p>
    <w:p w:rsidR="00B120A8" w:rsidRDefault="008F4A00" w:rsidP="00795D6A">
      <w:pPr>
        <w:pStyle w:val="a3"/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Приложение:</w:t>
      </w:r>
    </w:p>
    <w:p w:rsidR="00795D6A" w:rsidRPr="00795D6A" w:rsidRDefault="00DC33CF" w:rsidP="00795D6A">
      <w:pPr>
        <w:pStyle w:val="a3"/>
        <w:numPr>
          <w:ilvl w:val="0"/>
          <w:numId w:val="25"/>
        </w:numPr>
        <w:spacing w:after="110"/>
        <w:rPr>
          <w:bCs/>
          <w:sz w:val="24"/>
          <w:szCs w:val="24"/>
        </w:rPr>
      </w:pPr>
      <w:r>
        <w:rPr>
          <w:bCs/>
          <w:sz w:val="24"/>
          <w:szCs w:val="24"/>
        </w:rPr>
        <w:t>Графическая часть</w:t>
      </w: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795D6A" w:rsidRDefault="00795D6A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527478" w:rsidRDefault="00527478" w:rsidP="00527478">
      <w:pPr>
        <w:pStyle w:val="a3"/>
        <w:spacing w:after="110"/>
        <w:jc w:val="center"/>
        <w:rPr>
          <w:sz w:val="24"/>
          <w:szCs w:val="24"/>
        </w:rPr>
      </w:pPr>
      <w:bookmarkStart w:id="0" w:name="_GoBack"/>
      <w:bookmarkEnd w:id="0"/>
      <w:r>
        <w:rPr>
          <w:bCs/>
          <w:sz w:val="24"/>
          <w:szCs w:val="24"/>
        </w:rPr>
        <w:lastRenderedPageBreak/>
        <w:t xml:space="preserve">Выписка из Правил землепользования и застройки </w:t>
      </w:r>
      <w:r w:rsidR="00831F88">
        <w:rPr>
          <w:bCs/>
          <w:sz w:val="24"/>
          <w:szCs w:val="24"/>
        </w:rPr>
        <w:t>Саткинского</w:t>
      </w:r>
      <w:r>
        <w:rPr>
          <w:bCs/>
          <w:sz w:val="24"/>
          <w:szCs w:val="24"/>
        </w:rPr>
        <w:t xml:space="preserve"> городского поселения Челябинской области, </w:t>
      </w:r>
      <w:r w:rsidRPr="00527478">
        <w:rPr>
          <w:sz w:val="24"/>
          <w:szCs w:val="24"/>
        </w:rPr>
        <w:t xml:space="preserve">утвержденным Решением Совета депутатов </w:t>
      </w:r>
      <w:r w:rsidR="00831F88">
        <w:rPr>
          <w:bCs/>
          <w:sz w:val="24"/>
          <w:szCs w:val="24"/>
        </w:rPr>
        <w:t>Саткинского</w:t>
      </w:r>
      <w:r w:rsidR="00831F88" w:rsidRPr="00527478">
        <w:rPr>
          <w:sz w:val="24"/>
          <w:szCs w:val="24"/>
        </w:rPr>
        <w:t xml:space="preserve"> </w:t>
      </w:r>
      <w:r w:rsidRPr="00527478">
        <w:rPr>
          <w:sz w:val="24"/>
          <w:szCs w:val="24"/>
        </w:rPr>
        <w:t>городского поселения Челябинско</w:t>
      </w:r>
      <w:r w:rsidR="00831F88">
        <w:rPr>
          <w:sz w:val="24"/>
          <w:szCs w:val="24"/>
        </w:rPr>
        <w:t>й области от 20.09.2017 г. № 124/31</w:t>
      </w:r>
    </w:p>
    <w:p w:rsidR="00D873B3" w:rsidRDefault="00D873B3" w:rsidP="00527478">
      <w:pPr>
        <w:pStyle w:val="a3"/>
        <w:spacing w:after="110"/>
        <w:jc w:val="center"/>
        <w:rPr>
          <w:noProof/>
          <w:sz w:val="24"/>
          <w:szCs w:val="24"/>
        </w:rPr>
      </w:pPr>
    </w:p>
    <w:p w:rsidR="00527478" w:rsidRDefault="008C22E5" w:rsidP="00527478">
      <w:pPr>
        <w:pStyle w:val="a3"/>
        <w:spacing w:after="110"/>
        <w:jc w:val="center"/>
        <w:rPr>
          <w:sz w:val="24"/>
          <w:szCs w:val="24"/>
        </w:rPr>
      </w:pPr>
      <w:r w:rsidRPr="008C22E5">
        <w:rPr>
          <w:noProof/>
          <w:sz w:val="24"/>
          <w:szCs w:val="24"/>
        </w:rPr>
        <w:drawing>
          <wp:inline distT="0" distB="0" distL="0" distR="0">
            <wp:extent cx="6029960" cy="3813650"/>
            <wp:effectExtent l="0" t="0" r="0" b="0"/>
            <wp:docPr id="1" name="Рисунок 1" descr="D:\Desktop\Градостроительство\Условно разрешенный вид\2020\Савельев И.А\Безымянный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Градостроительство\Условно разрешенный вид\2020\Савельев И.А\Безымянный-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381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7478" w:rsidRPr="00527478" w:rsidRDefault="00527478" w:rsidP="00527478">
      <w:pPr>
        <w:pStyle w:val="a3"/>
        <w:spacing w:after="110"/>
        <w:jc w:val="center"/>
        <w:rPr>
          <w:bCs/>
          <w:sz w:val="24"/>
          <w:szCs w:val="24"/>
        </w:rPr>
      </w:pPr>
    </w:p>
    <w:p w:rsidR="00527478" w:rsidRPr="00527478" w:rsidRDefault="00527478" w:rsidP="00527478">
      <w:pPr>
        <w:pStyle w:val="a3"/>
        <w:spacing w:after="110"/>
        <w:rPr>
          <w:bCs/>
          <w:sz w:val="24"/>
          <w:szCs w:val="24"/>
        </w:rPr>
      </w:pPr>
    </w:p>
    <w:p w:rsidR="00527478" w:rsidRDefault="00527478" w:rsidP="00527478">
      <w:pPr>
        <w:pStyle w:val="a3"/>
        <w:spacing w:after="110"/>
        <w:rPr>
          <w:bCs/>
          <w:sz w:val="24"/>
          <w:szCs w:val="24"/>
        </w:rPr>
      </w:pPr>
    </w:p>
    <w:sectPr w:rsidR="00527478" w:rsidSect="00F21C38">
      <w:pgSz w:w="11906" w:h="16838"/>
      <w:pgMar w:top="1134" w:right="709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ont374">
    <w:altName w:val="Arial Unicode MS"/>
    <w:charset w:val="80"/>
    <w:family w:val="auto"/>
    <w:pitch w:val="variable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1B34017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" w15:restartNumberingAfterBreak="0">
    <w:nsid w:val="0000000A"/>
    <w:multiLevelType w:val="multilevel"/>
    <w:tmpl w:val="0000000A"/>
    <w:name w:val="WW8Num1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" w15:restartNumberingAfterBreak="0">
    <w:nsid w:val="0000000B"/>
    <w:multiLevelType w:val="multilevel"/>
    <w:tmpl w:val="0000000B"/>
    <w:name w:val="WW8Num1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3" w15:restartNumberingAfterBreak="0">
    <w:nsid w:val="0000000C"/>
    <w:multiLevelType w:val="multilevel"/>
    <w:tmpl w:val="0000000C"/>
    <w:name w:val="WW8Num1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4" w15:restartNumberingAfterBreak="0">
    <w:nsid w:val="0000001C"/>
    <w:multiLevelType w:val="multilevel"/>
    <w:tmpl w:val="0000001C"/>
    <w:name w:val="WW8Num2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5" w15:restartNumberingAfterBreak="0">
    <w:nsid w:val="0000001D"/>
    <w:multiLevelType w:val="multilevel"/>
    <w:tmpl w:val="0000001D"/>
    <w:name w:val="WW8Num3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6" w15:restartNumberingAfterBreak="0">
    <w:nsid w:val="00000021"/>
    <w:multiLevelType w:val="multilevel"/>
    <w:tmpl w:val="00000021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7" w15:restartNumberingAfterBreak="0">
    <w:nsid w:val="00000022"/>
    <w:multiLevelType w:val="multilevel"/>
    <w:tmpl w:val="00000022"/>
    <w:name w:val="WW8Num3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8" w15:restartNumberingAfterBreak="0">
    <w:nsid w:val="00000023"/>
    <w:multiLevelType w:val="multilevel"/>
    <w:tmpl w:val="00000023"/>
    <w:name w:val="WW8Num3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9" w15:restartNumberingAfterBreak="0">
    <w:nsid w:val="00000044"/>
    <w:multiLevelType w:val="multilevel"/>
    <w:tmpl w:val="00000044"/>
    <w:name w:val="WW8Num6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0" w15:restartNumberingAfterBreak="0">
    <w:nsid w:val="00000046"/>
    <w:multiLevelType w:val="multilevel"/>
    <w:tmpl w:val="00000046"/>
    <w:name w:val="WW8Num7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1" w15:restartNumberingAfterBreak="0">
    <w:nsid w:val="00000047"/>
    <w:multiLevelType w:val="multilevel"/>
    <w:tmpl w:val="00000047"/>
    <w:name w:val="WW8Num7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2" w15:restartNumberingAfterBreak="0">
    <w:nsid w:val="0000004C"/>
    <w:multiLevelType w:val="multilevel"/>
    <w:tmpl w:val="0000004C"/>
    <w:name w:val="WW8Num7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3" w15:restartNumberingAfterBreak="0">
    <w:nsid w:val="0000004D"/>
    <w:multiLevelType w:val="multilevel"/>
    <w:tmpl w:val="0000004D"/>
    <w:name w:val="WW8Num7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4" w15:restartNumberingAfterBreak="0">
    <w:nsid w:val="0000004E"/>
    <w:multiLevelType w:val="multilevel"/>
    <w:tmpl w:val="0000004E"/>
    <w:name w:val="WW8Num7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5" w15:restartNumberingAfterBreak="0">
    <w:nsid w:val="0000004F"/>
    <w:multiLevelType w:val="multilevel"/>
    <w:tmpl w:val="0000004F"/>
    <w:name w:val="WW8Num8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6" w15:restartNumberingAfterBreak="0">
    <w:nsid w:val="00000056"/>
    <w:multiLevelType w:val="multilevel"/>
    <w:tmpl w:val="00000056"/>
    <w:name w:val="WW8Num8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7" w15:restartNumberingAfterBreak="0">
    <w:nsid w:val="00000057"/>
    <w:multiLevelType w:val="multilevel"/>
    <w:tmpl w:val="00000057"/>
    <w:name w:val="WW8Num8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8" w15:restartNumberingAfterBreak="0">
    <w:nsid w:val="00000058"/>
    <w:multiLevelType w:val="multilevel"/>
    <w:tmpl w:val="00000058"/>
    <w:name w:val="WW8Num8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19" w15:restartNumberingAfterBreak="0">
    <w:nsid w:val="0000008B"/>
    <w:multiLevelType w:val="multilevel"/>
    <w:tmpl w:val="0000008B"/>
    <w:name w:val="WW8Num14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0" w15:restartNumberingAfterBreak="0">
    <w:nsid w:val="0000008C"/>
    <w:multiLevelType w:val="multilevel"/>
    <w:tmpl w:val="0000008C"/>
    <w:name w:val="WW8Num14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1" w15:restartNumberingAfterBreak="0">
    <w:nsid w:val="00000093"/>
    <w:multiLevelType w:val="multilevel"/>
    <w:tmpl w:val="00000093"/>
    <w:name w:val="WW8Num14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2" w15:restartNumberingAfterBreak="0">
    <w:nsid w:val="00000094"/>
    <w:multiLevelType w:val="multilevel"/>
    <w:tmpl w:val="00000094"/>
    <w:name w:val="WW8Num14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3" w15:restartNumberingAfterBreak="0">
    <w:nsid w:val="0000009A"/>
    <w:multiLevelType w:val="multilevel"/>
    <w:tmpl w:val="0000009A"/>
    <w:name w:val="WW8Num15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4" w15:restartNumberingAfterBreak="0">
    <w:nsid w:val="05552F5D"/>
    <w:multiLevelType w:val="hybridMultilevel"/>
    <w:tmpl w:val="515A43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9"/>
  </w:num>
  <w:num w:numId="4">
    <w:abstractNumId w:val="10"/>
  </w:num>
  <w:num w:numId="5">
    <w:abstractNumId w:val="11"/>
  </w:num>
  <w:num w:numId="6">
    <w:abstractNumId w:val="19"/>
  </w:num>
  <w:num w:numId="7">
    <w:abstractNumId w:val="21"/>
  </w:num>
  <w:num w:numId="8">
    <w:abstractNumId w:val="22"/>
  </w:num>
  <w:num w:numId="9">
    <w:abstractNumId w:val="3"/>
  </w:num>
  <w:num w:numId="10">
    <w:abstractNumId w:val="4"/>
  </w:num>
  <w:num w:numId="11">
    <w:abstractNumId w:val="5"/>
  </w:num>
  <w:num w:numId="12">
    <w:abstractNumId w:val="6"/>
  </w:num>
  <w:num w:numId="13">
    <w:abstractNumId w:val="7"/>
  </w:num>
  <w:num w:numId="14">
    <w:abstractNumId w:val="8"/>
  </w:num>
  <w:num w:numId="15">
    <w:abstractNumId w:val="1"/>
  </w:num>
  <w:num w:numId="16">
    <w:abstractNumId w:val="16"/>
  </w:num>
  <w:num w:numId="17">
    <w:abstractNumId w:val="17"/>
  </w:num>
  <w:num w:numId="18">
    <w:abstractNumId w:val="18"/>
  </w:num>
  <w:num w:numId="19">
    <w:abstractNumId w:val="20"/>
  </w:num>
  <w:num w:numId="20">
    <w:abstractNumId w:val="12"/>
  </w:num>
  <w:num w:numId="21">
    <w:abstractNumId w:val="13"/>
  </w:num>
  <w:num w:numId="22">
    <w:abstractNumId w:val="14"/>
  </w:num>
  <w:num w:numId="23">
    <w:abstractNumId w:val="15"/>
  </w:num>
  <w:num w:numId="24">
    <w:abstractNumId w:val="23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9CA"/>
    <w:rsid w:val="00001899"/>
    <w:rsid w:val="000518FB"/>
    <w:rsid w:val="00097CBE"/>
    <w:rsid w:val="001432B0"/>
    <w:rsid w:val="00145115"/>
    <w:rsid w:val="001E1266"/>
    <w:rsid w:val="001F0DF2"/>
    <w:rsid w:val="00202AD0"/>
    <w:rsid w:val="0026333C"/>
    <w:rsid w:val="002A1AE4"/>
    <w:rsid w:val="002A753A"/>
    <w:rsid w:val="00310127"/>
    <w:rsid w:val="00314D06"/>
    <w:rsid w:val="003345D4"/>
    <w:rsid w:val="003529D0"/>
    <w:rsid w:val="003729C5"/>
    <w:rsid w:val="0037642C"/>
    <w:rsid w:val="00384DEC"/>
    <w:rsid w:val="003E74F5"/>
    <w:rsid w:val="003F6372"/>
    <w:rsid w:val="004B2C86"/>
    <w:rsid w:val="004C039C"/>
    <w:rsid w:val="00504C67"/>
    <w:rsid w:val="0052348A"/>
    <w:rsid w:val="00527478"/>
    <w:rsid w:val="005757C3"/>
    <w:rsid w:val="005B144A"/>
    <w:rsid w:val="005C4D14"/>
    <w:rsid w:val="006221B0"/>
    <w:rsid w:val="00691F15"/>
    <w:rsid w:val="006A591A"/>
    <w:rsid w:val="007003DB"/>
    <w:rsid w:val="007629CB"/>
    <w:rsid w:val="00795D6A"/>
    <w:rsid w:val="007A05FA"/>
    <w:rsid w:val="007E0CBF"/>
    <w:rsid w:val="007E6153"/>
    <w:rsid w:val="00803314"/>
    <w:rsid w:val="008257C2"/>
    <w:rsid w:val="00831DB4"/>
    <w:rsid w:val="00831F88"/>
    <w:rsid w:val="00840311"/>
    <w:rsid w:val="00897849"/>
    <w:rsid w:val="008A69CA"/>
    <w:rsid w:val="008C22E5"/>
    <w:rsid w:val="008F4A00"/>
    <w:rsid w:val="009113C7"/>
    <w:rsid w:val="009724B8"/>
    <w:rsid w:val="009C61DB"/>
    <w:rsid w:val="009C7BDD"/>
    <w:rsid w:val="00A152A0"/>
    <w:rsid w:val="00A40D07"/>
    <w:rsid w:val="00AA6F48"/>
    <w:rsid w:val="00AB5396"/>
    <w:rsid w:val="00AC5614"/>
    <w:rsid w:val="00AD36CD"/>
    <w:rsid w:val="00AD7485"/>
    <w:rsid w:val="00AF63F1"/>
    <w:rsid w:val="00B120A8"/>
    <w:rsid w:val="00B16DB1"/>
    <w:rsid w:val="00B174D2"/>
    <w:rsid w:val="00B57E36"/>
    <w:rsid w:val="00BA7138"/>
    <w:rsid w:val="00BB261C"/>
    <w:rsid w:val="00BB6650"/>
    <w:rsid w:val="00BF169F"/>
    <w:rsid w:val="00C27898"/>
    <w:rsid w:val="00C32E7E"/>
    <w:rsid w:val="00CF5ED0"/>
    <w:rsid w:val="00D365BB"/>
    <w:rsid w:val="00D5122F"/>
    <w:rsid w:val="00D873B3"/>
    <w:rsid w:val="00DB0686"/>
    <w:rsid w:val="00DB3C2B"/>
    <w:rsid w:val="00DC33CF"/>
    <w:rsid w:val="00DE420C"/>
    <w:rsid w:val="00E71BCD"/>
    <w:rsid w:val="00F16781"/>
    <w:rsid w:val="00F21C38"/>
    <w:rsid w:val="00F87C4C"/>
    <w:rsid w:val="00F96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A7796ED"/>
  <w15:docId w15:val="{2B3ACA8D-25C1-4ED9-BC46-9A47482286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74D2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extbody">
    <w:name w:val="Text body"/>
    <w:basedOn w:val="a"/>
    <w:uiPriority w:val="99"/>
    <w:rsid w:val="008A69CA"/>
    <w:pPr>
      <w:jc w:val="center"/>
    </w:pPr>
    <w:rPr>
      <w:b/>
      <w:bCs/>
      <w:color w:val="000000"/>
      <w:sz w:val="28"/>
      <w:szCs w:val="28"/>
    </w:rPr>
  </w:style>
  <w:style w:type="paragraph" w:customStyle="1" w:styleId="a3">
    <w:name w:val="обычный"/>
    <w:basedOn w:val="a"/>
    <w:uiPriority w:val="99"/>
    <w:rsid w:val="008A69CA"/>
    <w:rPr>
      <w:color w:val="000000"/>
      <w:sz w:val="20"/>
      <w:szCs w:val="20"/>
    </w:rPr>
  </w:style>
  <w:style w:type="paragraph" w:customStyle="1" w:styleId="standard">
    <w:name w:val="standard"/>
    <w:basedOn w:val="a"/>
    <w:rsid w:val="008A69CA"/>
    <w:rPr>
      <w:color w:val="000000"/>
      <w:sz w:val="20"/>
      <w:szCs w:val="20"/>
    </w:rPr>
  </w:style>
  <w:style w:type="paragraph" w:customStyle="1" w:styleId="BodyText211">
    <w:name w:val="Body Text 211"/>
    <w:basedOn w:val="a"/>
    <w:uiPriority w:val="99"/>
    <w:rsid w:val="008A69CA"/>
    <w:pPr>
      <w:spacing w:after="120"/>
      <w:ind w:left="280"/>
    </w:pPr>
    <w:rPr>
      <w:color w:val="000000"/>
      <w:sz w:val="20"/>
      <w:szCs w:val="20"/>
    </w:rPr>
  </w:style>
  <w:style w:type="paragraph" w:customStyle="1" w:styleId="BodyText28">
    <w:name w:val="Body Text 28"/>
    <w:basedOn w:val="a"/>
    <w:rsid w:val="008A69CA"/>
    <w:pPr>
      <w:ind w:left="850" w:hanging="420"/>
      <w:jc w:val="both"/>
    </w:pPr>
    <w:rPr>
      <w:color w:val="000000"/>
    </w:rPr>
  </w:style>
  <w:style w:type="paragraph" w:customStyle="1" w:styleId="BodyText210">
    <w:name w:val="Body Text 210"/>
    <w:basedOn w:val="a"/>
    <w:uiPriority w:val="99"/>
    <w:rsid w:val="008A69CA"/>
    <w:pPr>
      <w:jc w:val="both"/>
    </w:pPr>
    <w:rPr>
      <w:color w:val="000000"/>
    </w:rPr>
  </w:style>
  <w:style w:type="paragraph" w:customStyle="1" w:styleId="BodyTextIndent33">
    <w:name w:val="Body Text Indent 33"/>
    <w:basedOn w:val="a"/>
    <w:uiPriority w:val="99"/>
    <w:rsid w:val="008A69CA"/>
    <w:pPr>
      <w:ind w:left="850" w:hanging="800"/>
    </w:pPr>
    <w:rPr>
      <w:color w:val="000000"/>
    </w:rPr>
  </w:style>
  <w:style w:type="paragraph" w:styleId="a4">
    <w:name w:val="header"/>
    <w:basedOn w:val="a"/>
    <w:link w:val="a5"/>
    <w:uiPriority w:val="99"/>
    <w:locked/>
    <w:rsid w:val="00097CBE"/>
    <w:pPr>
      <w:tabs>
        <w:tab w:val="center" w:pos="4677"/>
        <w:tab w:val="right" w:pos="9355"/>
      </w:tabs>
    </w:pPr>
    <w:rPr>
      <w:rFonts w:ascii="Arial" w:hAnsi="Arial" w:cs="Arial"/>
    </w:rPr>
  </w:style>
  <w:style w:type="character" w:customStyle="1" w:styleId="a5">
    <w:name w:val="Верхний колонтитул Знак"/>
    <w:link w:val="a4"/>
    <w:uiPriority w:val="99"/>
    <w:semiHidden/>
    <w:rsid w:val="004B206E"/>
    <w:rPr>
      <w:sz w:val="24"/>
      <w:szCs w:val="24"/>
    </w:rPr>
  </w:style>
  <w:style w:type="paragraph" w:customStyle="1" w:styleId="WW-BodyTextIndent31">
    <w:name w:val="WW-Body Text Indent 31"/>
    <w:basedOn w:val="a"/>
    <w:rsid w:val="003345D4"/>
    <w:pPr>
      <w:ind w:left="570" w:hanging="560"/>
      <w:jc w:val="both"/>
    </w:pPr>
    <w:rPr>
      <w:b/>
      <w:bCs/>
      <w:color w:val="000000"/>
    </w:rPr>
  </w:style>
  <w:style w:type="paragraph" w:styleId="a6">
    <w:name w:val="Balloon Text"/>
    <w:basedOn w:val="a"/>
    <w:link w:val="a7"/>
    <w:uiPriority w:val="99"/>
    <w:semiHidden/>
    <w:unhideWhenUsed/>
    <w:locked/>
    <w:rsid w:val="009C7BD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C7BD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  <w:style w:type="paragraph" w:customStyle="1" w:styleId="Iauiue">
    <w:name w:val="Iau?iue"/>
    <w:rsid w:val="00314D06"/>
    <w:pPr>
      <w:widowControl w:val="0"/>
      <w:suppressAutoHyphens/>
      <w:spacing w:after="200" w:line="276" w:lineRule="auto"/>
    </w:pPr>
    <w:rPr>
      <w:rFonts w:ascii="Calibri" w:eastAsia="Lucida Sans Unicode" w:hAnsi="Calibri" w:cs="font374"/>
      <w:kern w:val="1"/>
      <w:sz w:val="22"/>
      <w:szCs w:val="22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780</TotalTime>
  <Pages>10</Pages>
  <Words>1929</Words>
  <Characters>11000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 ПРОИЗВОДСТВЕННЫЕ ЗОНЫ</vt:lpstr>
    </vt:vector>
  </TitlesOfParts>
  <Company/>
  <LinksUpToDate>false</LinksUpToDate>
  <CharactersWithSpaces>12904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 ПРОИЗВОДСТВЕННЫЕ ЗОНЫ</dc:title>
  <dc:subject/>
  <dc:creator>000</dc:creator>
  <cp:keywords/>
  <dc:description/>
  <cp:lastModifiedBy>user</cp:lastModifiedBy>
  <cp:revision>28</cp:revision>
  <cp:lastPrinted>2020-12-03T10:56:00Z</cp:lastPrinted>
  <dcterms:created xsi:type="dcterms:W3CDTF">2016-12-16T05:10:00Z</dcterms:created>
  <dcterms:modified xsi:type="dcterms:W3CDTF">2020-12-03T10:56:00Z</dcterms:modified>
</cp:coreProperties>
</file>