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F4A00" w:rsidRPr="00E82507" w:rsidRDefault="008F4A00" w:rsidP="00097CBE">
      <w:pPr>
        <w:pStyle w:val="a3"/>
        <w:spacing w:after="110"/>
        <w:jc w:val="center"/>
        <w:rPr>
          <w:b/>
          <w:bCs/>
          <w:sz w:val="32"/>
          <w:szCs w:val="32"/>
          <w:lang w:val="en-US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F21C38" w:rsidRDefault="00F21C38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  <w:r w:rsidRPr="008F4A00">
        <w:rPr>
          <w:b/>
          <w:bCs/>
          <w:sz w:val="32"/>
          <w:szCs w:val="32"/>
        </w:rPr>
        <w:t xml:space="preserve">ПОЯСНИТЕЛЬНАЯ ЗАПИСКА </w:t>
      </w:r>
    </w:p>
    <w:p w:rsidR="008F4A00" w:rsidRPr="008F4A00" w:rsidRDefault="008F4A00" w:rsidP="0086059F">
      <w:pPr>
        <w:pStyle w:val="a3"/>
        <w:spacing w:after="110"/>
        <w:jc w:val="both"/>
        <w:rPr>
          <w:b/>
          <w:bCs/>
          <w:sz w:val="32"/>
          <w:szCs w:val="32"/>
        </w:rPr>
      </w:pPr>
    </w:p>
    <w:p w:rsidR="008F4A00" w:rsidRDefault="0086059F" w:rsidP="00ED6240">
      <w:pPr>
        <w:widowControl w:val="0"/>
        <w:suppressAutoHyphens/>
        <w:spacing w:line="360" w:lineRule="auto"/>
        <w:jc w:val="center"/>
      </w:pPr>
      <w:r w:rsidRPr="00CB367D">
        <w:t xml:space="preserve">по вопросу предоставления разрешения на условно разрешённый вид использования </w:t>
      </w:r>
      <w:r>
        <w:t>земельного участка с кадастровым номером</w:t>
      </w:r>
      <w:r w:rsidRPr="00CB367D">
        <w:t xml:space="preserve"> </w:t>
      </w:r>
      <w:r w:rsidRPr="00F7716D">
        <w:t>74:18:</w:t>
      </w:r>
      <w:r w:rsidR="00776665">
        <w:t>0602</w:t>
      </w:r>
      <w:r w:rsidR="00B860CE">
        <w:t>059</w:t>
      </w:r>
      <w:r w:rsidR="00776665">
        <w:t>:1</w:t>
      </w:r>
      <w:r w:rsidR="00B860CE">
        <w:t xml:space="preserve">2 и объекта капитального строительства с кадастровым номером 74:18:0602059:1123 </w:t>
      </w:r>
      <w:r w:rsidR="00B860CE">
        <w:t>«объекты торгового назначения»</w:t>
      </w:r>
      <w:r w:rsidR="00B860CE">
        <w:t xml:space="preserve">, </w:t>
      </w:r>
      <w:r w:rsidRPr="00CB367D">
        <w:t>расположенн</w:t>
      </w:r>
      <w:r w:rsidR="00B860CE">
        <w:t>ых</w:t>
      </w:r>
      <w:r w:rsidRPr="00CB367D">
        <w:t xml:space="preserve"> по адресу: </w:t>
      </w:r>
      <w:r>
        <w:t xml:space="preserve">Челябинская область, </w:t>
      </w:r>
      <w:r w:rsidR="00ED6240">
        <w:t xml:space="preserve">Саткинский район, </w:t>
      </w:r>
      <w:r w:rsidR="00B860CE">
        <w:t xml:space="preserve">                       </w:t>
      </w:r>
      <w:r w:rsidR="00776665">
        <w:t xml:space="preserve">р. п. Сулея, ул. 9 Мая, д. </w:t>
      </w:r>
      <w:r w:rsidR="00B860CE">
        <w:t>4</w:t>
      </w: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330DF7" w:rsidRDefault="00330DF7" w:rsidP="00ED6240">
      <w:pPr>
        <w:spacing w:line="360" w:lineRule="auto"/>
        <w:jc w:val="both"/>
      </w:pPr>
    </w:p>
    <w:p w:rsidR="007F523D" w:rsidRDefault="007F523D" w:rsidP="00052463">
      <w:pPr>
        <w:widowControl w:val="0"/>
        <w:suppressAutoHyphens/>
        <w:spacing w:line="360" w:lineRule="auto"/>
        <w:ind w:firstLine="567"/>
        <w:jc w:val="both"/>
      </w:pPr>
    </w:p>
    <w:p w:rsidR="00052463" w:rsidRDefault="00052463" w:rsidP="007F523D">
      <w:pPr>
        <w:widowControl w:val="0"/>
        <w:suppressAutoHyphens/>
        <w:spacing w:line="276" w:lineRule="auto"/>
        <w:ind w:firstLine="567"/>
        <w:jc w:val="both"/>
      </w:pPr>
      <w:r>
        <w:lastRenderedPageBreak/>
        <w:t xml:space="preserve">Необходимость рассмотрения вопроса предоставления </w:t>
      </w:r>
      <w:r w:rsidRPr="00CB367D">
        <w:t>разрешения на условно разрешённый вид использования земельного участка</w:t>
      </w:r>
      <w:r>
        <w:t xml:space="preserve"> возникла после обращения </w:t>
      </w:r>
      <w:r w:rsidR="006262CA">
        <w:t>Первухина Николая Александровича</w:t>
      </w:r>
      <w:r>
        <w:t>. Земельный участок</w:t>
      </w:r>
      <w:r w:rsidR="006262CA">
        <w:t xml:space="preserve"> и объект капитального строительства</w:t>
      </w:r>
      <w:r w:rsidR="006E3CE8">
        <w:t xml:space="preserve">, </w:t>
      </w:r>
      <w:r>
        <w:t>на котор</w:t>
      </w:r>
      <w:r w:rsidR="006E3CE8">
        <w:t>ы</w:t>
      </w:r>
      <w:r w:rsidR="006262CA">
        <w:t>е</w:t>
      </w:r>
      <w:r>
        <w:t xml:space="preserve"> испрашивается разрешение на условно разрешённый вид использования, наход</w:t>
      </w:r>
      <w:r w:rsidR="006262CA">
        <w:t>я</w:t>
      </w:r>
      <w:r>
        <w:t xml:space="preserve">тся </w:t>
      </w:r>
      <w:r w:rsidR="00ED6240">
        <w:t xml:space="preserve">у заявителя на праве </w:t>
      </w:r>
      <w:r w:rsidR="007F523D">
        <w:t>собственности</w:t>
      </w:r>
      <w:r w:rsidR="006E3CE8">
        <w:t>, что подтверждается выписк</w:t>
      </w:r>
      <w:r w:rsidR="006262CA">
        <w:t>ами</w:t>
      </w:r>
      <w:r w:rsidR="006E3CE8">
        <w:t xml:space="preserve"> из Единого государственного реестра недвижимости об основных характеристиках и зарегистрированных правах на объект недвижимости от </w:t>
      </w:r>
      <w:r w:rsidR="006262CA">
        <w:t>09.06.</w:t>
      </w:r>
      <w:r w:rsidR="006E3CE8">
        <w:t>2021 года № КУВИ-002/2021-</w:t>
      </w:r>
      <w:r w:rsidR="006262CA">
        <w:t xml:space="preserve">69970814 и </w:t>
      </w:r>
      <w:r w:rsidR="006262CA">
        <w:t>№ КУВИ-002/2021-</w:t>
      </w:r>
      <w:r w:rsidR="006262CA">
        <w:t>70243818</w:t>
      </w:r>
      <w:r w:rsidR="006E3CE8">
        <w:t xml:space="preserve"> </w:t>
      </w:r>
      <w:r w:rsidR="006262CA">
        <w:t>и расположены</w:t>
      </w:r>
      <w:r>
        <w:t xml:space="preserve"> по адресу: </w:t>
      </w:r>
      <w:r w:rsidRPr="00CB367D">
        <w:t>Челябинская область,</w:t>
      </w:r>
      <w:r w:rsidR="00ED6240">
        <w:t xml:space="preserve"> Саткинский район, </w:t>
      </w:r>
      <w:r w:rsidR="006E3CE8">
        <w:t xml:space="preserve">р. п. Сулея, ул. 9 Мая, д. </w:t>
      </w:r>
      <w:r w:rsidR="006262CA">
        <w:t>4</w:t>
      </w:r>
      <w:r w:rsidR="007F523D">
        <w:t>.</w:t>
      </w:r>
      <w:r>
        <w:t xml:space="preserve"> Земельный участок </w:t>
      </w:r>
      <w:r w:rsidR="006262CA">
        <w:t>и объект капитального строительства</w:t>
      </w:r>
      <w:r>
        <w:t xml:space="preserve"> наход</w:t>
      </w:r>
      <w:r w:rsidR="006262CA">
        <w:t>я</w:t>
      </w:r>
      <w:r>
        <w:t xml:space="preserve">тся </w:t>
      </w:r>
      <w:r w:rsidR="007F523D">
        <w:t xml:space="preserve">в территориальной зоне </w:t>
      </w:r>
      <w:r w:rsidR="006E3CE8">
        <w:t>В.1 – зона индивидуальной жилой застройки</w:t>
      </w:r>
      <w:r w:rsidR="007F523D">
        <w:t xml:space="preserve"> </w:t>
      </w:r>
      <w:r>
        <w:t>(</w:t>
      </w:r>
      <w:r w:rsidR="006E3CE8">
        <w:t>П</w:t>
      </w:r>
      <w:r>
        <w:t>риложение 1).</w:t>
      </w:r>
    </w:p>
    <w:p w:rsidR="00052463" w:rsidRDefault="004C486F" w:rsidP="00776665">
      <w:pPr>
        <w:widowControl w:val="0"/>
        <w:suppressAutoHyphens/>
        <w:spacing w:line="276" w:lineRule="auto"/>
        <w:ind w:firstLine="567"/>
        <w:jc w:val="both"/>
      </w:pPr>
      <w:r>
        <w:t>З</w:t>
      </w:r>
      <w:r w:rsidR="00ED6240">
        <w:t>емельн</w:t>
      </w:r>
      <w:r>
        <w:t>ый</w:t>
      </w:r>
      <w:r w:rsidR="00ED6240">
        <w:t xml:space="preserve"> участ</w:t>
      </w:r>
      <w:r>
        <w:t>ок</w:t>
      </w:r>
      <w:r w:rsidR="00ED6240">
        <w:t xml:space="preserve"> </w:t>
      </w:r>
      <w:r>
        <w:t xml:space="preserve">и объект капитального строительства </w:t>
      </w:r>
      <w:r w:rsidR="00ED6240">
        <w:t xml:space="preserve">заявитель планирует </w:t>
      </w:r>
      <w:r>
        <w:t xml:space="preserve">использовать для </w:t>
      </w:r>
      <w:bookmarkStart w:id="0" w:name="_GoBack"/>
      <w:bookmarkEnd w:id="0"/>
      <w:r>
        <w:t>торгового назначения (магазин по продаже автомобильных красок)</w:t>
      </w:r>
      <w:r w:rsidR="00052463">
        <w:t xml:space="preserve">, </w:t>
      </w:r>
      <w:r w:rsidR="00E60E0D">
        <w:t xml:space="preserve">для этого </w:t>
      </w:r>
      <w:r w:rsidR="00DE4E39">
        <w:t>необходимо получить</w:t>
      </w:r>
      <w:r w:rsidR="00052463">
        <w:t xml:space="preserve"> </w:t>
      </w:r>
      <w:r w:rsidR="00DE4E39">
        <w:t>разрешение на условно разрешенный вид использования</w:t>
      </w:r>
      <w:r w:rsidR="00052463">
        <w:t xml:space="preserve"> «</w:t>
      </w:r>
      <w:r w:rsidR="007F523D">
        <w:t xml:space="preserve">объекты </w:t>
      </w:r>
      <w:r w:rsidR="006E3CE8">
        <w:t>торгового назначения</w:t>
      </w:r>
      <w:r w:rsidR="00052463">
        <w:t xml:space="preserve">», согласно Правилам землепользования и застройки </w:t>
      </w:r>
      <w:r w:rsidR="006E3CE8">
        <w:t>Сулеинского</w:t>
      </w:r>
      <w:r w:rsidR="00052463">
        <w:t xml:space="preserve"> городского поселения</w:t>
      </w:r>
      <w:r w:rsidR="006E3CE8">
        <w:t xml:space="preserve"> Саткинского муниципального района Челябинской области</w:t>
      </w:r>
      <w:r w:rsidR="00052463">
        <w:t xml:space="preserve">», утвержденным Решением Совета депутатов </w:t>
      </w:r>
      <w:r w:rsidR="006E3CE8">
        <w:t>Сулеинского</w:t>
      </w:r>
      <w:r w:rsidR="00052463">
        <w:t xml:space="preserve"> городского поселения </w:t>
      </w:r>
      <w:r w:rsidR="006E3CE8">
        <w:t xml:space="preserve">Саткинского муниципального района </w:t>
      </w:r>
      <w:r w:rsidR="00052463">
        <w:t xml:space="preserve">Челябинской области </w:t>
      </w:r>
      <w:r w:rsidR="006E3CE8">
        <w:t>от 06.06.2017 № 23</w:t>
      </w:r>
      <w:r w:rsidR="006262CA">
        <w:t xml:space="preserve"> данное разрешение получить возможно</w:t>
      </w:r>
      <w:r w:rsidR="00052463">
        <w:t xml:space="preserve">, выписка из </w:t>
      </w:r>
      <w:r w:rsidR="006262CA">
        <w:t>Правил</w:t>
      </w:r>
      <w:r w:rsidR="00052463">
        <w:t xml:space="preserve"> приведена ниже.</w:t>
      </w:r>
    </w:p>
    <w:p w:rsidR="00776665" w:rsidRDefault="00776665" w:rsidP="00776665">
      <w:pPr>
        <w:spacing w:line="360" w:lineRule="auto"/>
        <w:jc w:val="center"/>
        <w:rPr>
          <w:b/>
          <w:bCs/>
        </w:rPr>
      </w:pPr>
    </w:p>
    <w:p w:rsidR="00776665" w:rsidRPr="00EE5238" w:rsidRDefault="00776665" w:rsidP="006262CA">
      <w:pPr>
        <w:spacing w:line="276" w:lineRule="auto"/>
        <w:jc w:val="center"/>
        <w:rPr>
          <w:b/>
          <w:bCs/>
        </w:rPr>
      </w:pPr>
      <w:r w:rsidRPr="00EE5238">
        <w:rPr>
          <w:b/>
          <w:bCs/>
        </w:rPr>
        <w:t>В – Жилая территориальная зона</w:t>
      </w:r>
    </w:p>
    <w:p w:rsidR="00776665" w:rsidRDefault="00776665" w:rsidP="006262CA">
      <w:pPr>
        <w:spacing w:line="276" w:lineRule="auto"/>
        <w:ind w:firstLine="567"/>
        <w:jc w:val="both"/>
        <w:rPr>
          <w:szCs w:val="26"/>
        </w:rPr>
      </w:pPr>
      <w:r>
        <w:rPr>
          <w:szCs w:val="26"/>
        </w:rPr>
        <w:t>Жилые зоны предназначены для застройки многоквартирными многоэтажными, среднеэтажными, малоэтажными жилыми домами, индивидуальными жилыми домами с приусадебными земельными участками, блокированными жилыми домами.</w:t>
      </w:r>
    </w:p>
    <w:p w:rsidR="00776665" w:rsidRDefault="00776665" w:rsidP="006262CA">
      <w:pPr>
        <w:spacing w:line="276" w:lineRule="auto"/>
        <w:ind w:firstLine="567"/>
        <w:jc w:val="both"/>
        <w:rPr>
          <w:szCs w:val="26"/>
        </w:rPr>
      </w:pPr>
      <w:r w:rsidRPr="00311E6B">
        <w:rPr>
          <w:szCs w:val="26"/>
        </w:rPr>
        <w:t>В жилых зонах допускается размещение отдельно стоящих, встроенных или пристроенных объектов социального и коммунально-бытового назначения, объектов здравоохранения, объектов дошкольного, начального общего и среднего общего образования, культовых зданий, стоянок автомобильного транспорта, гаражей, объектов, связанных с проживанием граждан и не оказывающих негативного воздействия на окружающую среду. В состав жилых зон могут включаться также территории, предназначенные для ведения садоводства и дачного хозяйства.</w:t>
      </w:r>
    </w:p>
    <w:p w:rsidR="00776665" w:rsidRDefault="00776665" w:rsidP="006262CA">
      <w:pPr>
        <w:spacing w:line="276" w:lineRule="auto"/>
        <w:ind w:firstLine="709"/>
        <w:jc w:val="center"/>
        <w:rPr>
          <w:b/>
          <w:bCs/>
          <w:szCs w:val="26"/>
        </w:rPr>
      </w:pPr>
    </w:p>
    <w:p w:rsidR="00776665" w:rsidRPr="00EE5238" w:rsidRDefault="00776665" w:rsidP="00776665">
      <w:pPr>
        <w:ind w:firstLine="709"/>
        <w:jc w:val="center"/>
        <w:rPr>
          <w:b/>
          <w:bCs/>
        </w:rPr>
      </w:pPr>
      <w:r w:rsidRPr="00EE5238">
        <w:rPr>
          <w:b/>
          <w:bCs/>
        </w:rPr>
        <w:t>В.1 Зона застройки индивидуальными жилыми домами</w:t>
      </w:r>
    </w:p>
    <w:p w:rsidR="00776665" w:rsidRPr="002229F6" w:rsidRDefault="00776665" w:rsidP="00776665">
      <w:pPr>
        <w:pStyle w:val="ConsPlusNormal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229F6">
        <w:rPr>
          <w:rFonts w:ascii="Times New Roman" w:hAnsi="Times New Roman" w:cs="Times New Roman"/>
          <w:sz w:val="24"/>
          <w:szCs w:val="24"/>
        </w:rPr>
        <w:t>Зона индивидуальной застройки предназначена для размещения индивидуальных</w:t>
      </w:r>
      <w:r>
        <w:rPr>
          <w:rFonts w:ascii="Times New Roman" w:hAnsi="Times New Roman" w:cs="Times New Roman"/>
          <w:sz w:val="24"/>
          <w:szCs w:val="24"/>
        </w:rPr>
        <w:t xml:space="preserve"> жилых домов</w:t>
      </w:r>
      <w:r w:rsidRPr="002229F6">
        <w:rPr>
          <w:rFonts w:ascii="Times New Roman" w:hAnsi="Times New Roman" w:cs="Times New Roman"/>
          <w:sz w:val="24"/>
          <w:szCs w:val="24"/>
        </w:rPr>
        <w:t xml:space="preserve">, жилых домов малой этажности (до 3-х этажей) с приусадебными участками, усадебных жилых домов, а также жилых домов блокированной застройки с минимальным размещением объектов социально-общественного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229F6">
        <w:rPr>
          <w:rFonts w:ascii="Times New Roman" w:hAnsi="Times New Roman" w:cs="Times New Roman"/>
          <w:sz w:val="24"/>
          <w:szCs w:val="24"/>
        </w:rPr>
        <w:t>значения.</w:t>
      </w:r>
    </w:p>
    <w:p w:rsidR="00776665" w:rsidRPr="00311E6B" w:rsidRDefault="00776665" w:rsidP="00776665">
      <w:pPr>
        <w:pStyle w:val="Iauiue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6"/>
          <w:u w:val="single"/>
        </w:rPr>
      </w:pPr>
      <w:r w:rsidRPr="00311E6B">
        <w:rPr>
          <w:rFonts w:ascii="Times New Roman" w:eastAsia="Times New Roman" w:hAnsi="Times New Roman"/>
          <w:sz w:val="24"/>
          <w:szCs w:val="26"/>
          <w:u w:val="single"/>
        </w:rPr>
        <w:t>Основные виды разрешенного использования:</w:t>
      </w:r>
    </w:p>
    <w:p w:rsidR="00776665" w:rsidRDefault="00776665" w:rsidP="00776665">
      <w:pPr>
        <w:numPr>
          <w:ilvl w:val="0"/>
          <w:numId w:val="3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индивидуальные жилые дома усадебного и коттеджного типа с приусадебными участками;</w:t>
      </w:r>
    </w:p>
    <w:p w:rsidR="00776665" w:rsidRDefault="00776665" w:rsidP="00776665">
      <w:pPr>
        <w:numPr>
          <w:ilvl w:val="0"/>
          <w:numId w:val="3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жилые дома блокированного типа;</w:t>
      </w:r>
    </w:p>
    <w:p w:rsidR="00776665" w:rsidRDefault="00776665" w:rsidP="00776665">
      <w:pPr>
        <w:numPr>
          <w:ilvl w:val="0"/>
          <w:numId w:val="7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объекты, предназначенные для ведения личного подсобного хозяйства;</w:t>
      </w:r>
    </w:p>
    <w:p w:rsidR="00776665" w:rsidRPr="007246B5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 w:rsidRPr="007246B5">
        <w:rPr>
          <w:szCs w:val="26"/>
        </w:rPr>
        <w:t>объекты дошкольного, начального общего и среднего общего образования;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здравоохранения первой необходимости;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дополнительного образования и досугово-развлекательного назначения;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медицинского обслуживания населения без стационара;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lastRenderedPageBreak/>
        <w:t>объекты связи и расчетно-кассового назначения, предназначенные для непосредственного обслуживания населения;</w:t>
      </w:r>
    </w:p>
    <w:p w:rsidR="00776665" w:rsidRDefault="00776665" w:rsidP="00776665">
      <w:pPr>
        <w:numPr>
          <w:ilvl w:val="0"/>
          <w:numId w:val="6"/>
        </w:numPr>
        <w:tabs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социально-значимые объекты;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 w:rsidRPr="008C6086">
        <w:rPr>
          <w:szCs w:val="26"/>
        </w:rPr>
        <w:t>объекты социального и коммунально-бытового назначения;</w:t>
      </w:r>
    </w:p>
    <w:p w:rsidR="00776665" w:rsidRPr="008C6086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нестационарные торговые объекты</w:t>
      </w:r>
      <w:r>
        <w:rPr>
          <w:szCs w:val="26"/>
          <w:lang w:val="en-US"/>
        </w:rPr>
        <w:t>;</w:t>
      </w:r>
    </w:p>
    <w:p w:rsidR="00776665" w:rsidRPr="002A62F6" w:rsidRDefault="00776665" w:rsidP="00776665">
      <w:pPr>
        <w:numPr>
          <w:ilvl w:val="0"/>
          <w:numId w:val="6"/>
        </w:numPr>
        <w:tabs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парки, скверы, бульвары.</w:t>
      </w:r>
    </w:p>
    <w:p w:rsidR="00776665" w:rsidRPr="00B53814" w:rsidRDefault="00776665" w:rsidP="00776665">
      <w:pPr>
        <w:pStyle w:val="Iauiue"/>
        <w:spacing w:after="0" w:line="240" w:lineRule="auto"/>
        <w:ind w:firstLine="567"/>
        <w:jc w:val="both"/>
        <w:rPr>
          <w:rFonts w:ascii="Times New Roman" w:hAnsi="Times New Roman"/>
          <w:sz w:val="24"/>
          <w:szCs w:val="26"/>
          <w:u w:val="single"/>
        </w:rPr>
      </w:pPr>
      <w:r w:rsidRPr="00B53814">
        <w:rPr>
          <w:rFonts w:ascii="Times New Roman" w:hAnsi="Times New Roman"/>
          <w:sz w:val="24"/>
          <w:szCs w:val="26"/>
          <w:u w:val="single"/>
        </w:rPr>
        <w:t>Вспомогательные виды разрешенного использования:</w:t>
      </w:r>
    </w:p>
    <w:p w:rsidR="00776665" w:rsidRDefault="00776665" w:rsidP="00776665">
      <w:pPr>
        <w:numPr>
          <w:ilvl w:val="0"/>
          <w:numId w:val="8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улично-дорожная сеть;</w:t>
      </w:r>
    </w:p>
    <w:p w:rsidR="00776665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>
        <w:rPr>
          <w:szCs w:val="26"/>
        </w:rPr>
        <w:t>объекты хранения автотранспорта</w:t>
      </w:r>
      <w:r w:rsidRPr="00832F92">
        <w:rPr>
          <w:szCs w:val="26"/>
        </w:rPr>
        <w:t>;</w:t>
      </w:r>
    </w:p>
    <w:p w:rsidR="00776665" w:rsidRPr="001F0496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>
        <w:rPr>
          <w:szCs w:val="26"/>
        </w:rPr>
        <w:t>земельные участки для ведения огородничества</w:t>
      </w:r>
      <w:r w:rsidRPr="00832F92">
        <w:rPr>
          <w:szCs w:val="26"/>
        </w:rPr>
        <w:t>;</w:t>
      </w:r>
    </w:p>
    <w:p w:rsidR="00776665" w:rsidRDefault="00776665" w:rsidP="00776665">
      <w:pPr>
        <w:numPr>
          <w:ilvl w:val="0"/>
          <w:numId w:val="4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инженерной инфраструктуры.</w:t>
      </w:r>
    </w:p>
    <w:p w:rsidR="00776665" w:rsidRPr="00B860CE" w:rsidRDefault="00776665" w:rsidP="00776665">
      <w:pPr>
        <w:pStyle w:val="Iauiue"/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6"/>
          <w:u w:val="single"/>
        </w:rPr>
      </w:pPr>
      <w:r w:rsidRPr="00B860CE">
        <w:rPr>
          <w:rFonts w:ascii="Times New Roman" w:hAnsi="Times New Roman"/>
          <w:b/>
          <w:sz w:val="24"/>
          <w:szCs w:val="26"/>
          <w:u w:val="single"/>
        </w:rPr>
        <w:t>Условно разрешенные виды использования:</w:t>
      </w:r>
    </w:p>
    <w:p w:rsidR="00776665" w:rsidRDefault="00776665" w:rsidP="00776665">
      <w:pPr>
        <w:numPr>
          <w:ilvl w:val="0"/>
          <w:numId w:val="5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многоквартирные жилые дома;</w:t>
      </w:r>
    </w:p>
    <w:p w:rsidR="00776665" w:rsidRPr="00B53814" w:rsidRDefault="00776665" w:rsidP="00776665">
      <w:pPr>
        <w:numPr>
          <w:ilvl w:val="0"/>
          <w:numId w:val="2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религиозного назначения,</w:t>
      </w:r>
      <w:r w:rsidRPr="00B53814">
        <w:rPr>
          <w:szCs w:val="26"/>
        </w:rPr>
        <w:t xml:space="preserve"> </w:t>
      </w:r>
      <w:r>
        <w:rPr>
          <w:szCs w:val="26"/>
        </w:rPr>
        <w:t>не требующие установления санитарно-защитных зон;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обслуживания пассажиров;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физкультурно-оздоровительного назначения</w:t>
      </w:r>
      <w:r>
        <w:rPr>
          <w:szCs w:val="26"/>
          <w:lang w:val="en-US"/>
        </w:rPr>
        <w:t>;</w:t>
      </w:r>
    </w:p>
    <w:p w:rsidR="00776665" w:rsidRPr="00AE1004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 w:rsidRPr="007246B5">
        <w:rPr>
          <w:szCs w:val="26"/>
        </w:rPr>
        <w:t>объекты культурно-просветительского и зрелищного назначения;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общественного питания</w:t>
      </w:r>
      <w:r>
        <w:rPr>
          <w:szCs w:val="26"/>
          <w:lang w:val="en-US"/>
        </w:rPr>
        <w:t>;</w:t>
      </w:r>
    </w:p>
    <w:p w:rsidR="00776665" w:rsidRPr="00776665" w:rsidRDefault="00776665" w:rsidP="00776665">
      <w:pPr>
        <w:numPr>
          <w:ilvl w:val="0"/>
          <w:numId w:val="6"/>
        </w:numPr>
        <w:suppressAutoHyphens/>
        <w:rPr>
          <w:b/>
          <w:szCs w:val="26"/>
          <w:u w:val="single"/>
        </w:rPr>
      </w:pPr>
      <w:r w:rsidRPr="00776665">
        <w:rPr>
          <w:b/>
          <w:szCs w:val="26"/>
          <w:u w:val="single"/>
        </w:rPr>
        <w:t>объекты торгового назначения</w:t>
      </w:r>
      <w:r w:rsidRPr="00776665">
        <w:rPr>
          <w:b/>
          <w:szCs w:val="26"/>
          <w:u w:val="single"/>
          <w:lang w:val="en-US"/>
        </w:rPr>
        <w:t>;</w:t>
      </w:r>
      <w:r w:rsidRPr="00776665">
        <w:rPr>
          <w:b/>
          <w:szCs w:val="26"/>
          <w:u w:val="single"/>
        </w:rPr>
        <w:t xml:space="preserve"> </w:t>
      </w:r>
    </w:p>
    <w:p w:rsidR="00776665" w:rsidRPr="007246B5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 w:rsidRPr="007246B5">
        <w:rPr>
          <w:szCs w:val="26"/>
        </w:rPr>
        <w:t>нестационарные торговые объекты;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пункты ветеринарного обслуживания;</w:t>
      </w:r>
    </w:p>
    <w:p w:rsidR="00776665" w:rsidRPr="00B60375" w:rsidRDefault="00776665" w:rsidP="00776665">
      <w:pPr>
        <w:numPr>
          <w:ilvl w:val="0"/>
          <w:numId w:val="6"/>
        </w:numPr>
        <w:suppressAutoHyphens/>
        <w:rPr>
          <w:szCs w:val="26"/>
        </w:rPr>
      </w:pPr>
      <w:r w:rsidRPr="00B60375">
        <w:rPr>
          <w:szCs w:val="26"/>
        </w:rPr>
        <w:t>АЗС и автогазозаправочные станции;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 w:rsidRPr="00B60375">
        <w:rPr>
          <w:szCs w:val="26"/>
        </w:rPr>
        <w:t>транспортные и туристические агентства;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мастерские по ремонту и обслуживанию автомобилей</w:t>
      </w:r>
      <w:r w:rsidRPr="00B60375">
        <w:rPr>
          <w:szCs w:val="26"/>
        </w:rPr>
        <w:t>;</w:t>
      </w:r>
    </w:p>
    <w:p w:rsidR="0077666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гаражные кооперативы, индивидуальные гаражи</w:t>
      </w:r>
      <w:r>
        <w:rPr>
          <w:szCs w:val="26"/>
          <w:lang w:val="en-US"/>
        </w:rPr>
        <w:t>;</w:t>
      </w:r>
    </w:p>
    <w:p w:rsidR="00776665" w:rsidRPr="00B60375" w:rsidRDefault="00776665" w:rsidP="00776665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 xml:space="preserve">мастерские по изготовлению изделий. </w:t>
      </w:r>
    </w:p>
    <w:p w:rsidR="00776665" w:rsidRDefault="00776665" w:rsidP="00776665">
      <w:pPr>
        <w:pStyle w:val="Iauiue"/>
        <w:widowControl/>
        <w:tabs>
          <w:tab w:val="left" w:pos="108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6"/>
        </w:rPr>
      </w:pPr>
    </w:p>
    <w:p w:rsidR="00776665" w:rsidRPr="00315159" w:rsidRDefault="00776665" w:rsidP="00776665">
      <w:pPr>
        <w:pStyle w:val="Iauiue"/>
        <w:widowControl/>
        <w:tabs>
          <w:tab w:val="left" w:pos="1080"/>
        </w:tabs>
        <w:spacing w:after="0" w:line="240" w:lineRule="auto"/>
        <w:jc w:val="center"/>
        <w:rPr>
          <w:rFonts w:ascii="Times New Roman" w:hAnsi="Times New Roman"/>
          <w:sz w:val="24"/>
          <w:szCs w:val="26"/>
        </w:rPr>
      </w:pPr>
      <w:r w:rsidRPr="00BF70C1">
        <w:rPr>
          <w:rFonts w:ascii="Times New Roman" w:hAnsi="Times New Roman"/>
          <w:sz w:val="24"/>
          <w:szCs w:val="26"/>
        </w:rPr>
        <w:t xml:space="preserve">Предельные размеры земельных участков и </w:t>
      </w:r>
      <w:r>
        <w:rPr>
          <w:rFonts w:ascii="Times New Roman" w:hAnsi="Times New Roman"/>
          <w:sz w:val="24"/>
          <w:szCs w:val="26"/>
        </w:rPr>
        <w:t xml:space="preserve">предельные </w:t>
      </w:r>
      <w:r w:rsidRPr="00BF70C1">
        <w:rPr>
          <w:rFonts w:ascii="Times New Roman" w:hAnsi="Times New Roman"/>
          <w:sz w:val="24"/>
          <w:szCs w:val="26"/>
        </w:rPr>
        <w:t>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/>
          <w:sz w:val="24"/>
          <w:szCs w:val="26"/>
        </w:rPr>
        <w:t>, предназначенные</w:t>
      </w:r>
      <w:r w:rsidRPr="00BF70C1">
        <w:rPr>
          <w:rFonts w:ascii="Times New Roman" w:hAnsi="Times New Roman"/>
          <w:sz w:val="24"/>
          <w:szCs w:val="26"/>
        </w:rPr>
        <w:t xml:space="preserve"> для застройки индивидуальными жилыми домами</w:t>
      </w:r>
      <w:r>
        <w:rPr>
          <w:rFonts w:ascii="Times New Roman" w:hAnsi="Times New Roman"/>
          <w:sz w:val="24"/>
          <w:szCs w:val="26"/>
        </w:rPr>
        <w:t>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6"/>
        <w:gridCol w:w="2410"/>
        <w:gridCol w:w="2375"/>
      </w:tblGrid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Параметры разрешенного использования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Показатель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Обоснование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Предельный минимальный размер земельного участка, (м)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20*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Параметр установлен для вновь образованных земельных участков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Предельный максимальный размер земельного участка, (м)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установлен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Предельная минимальная площадь земельного участка, (кв. 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300</w:t>
            </w:r>
          </w:p>
        </w:tc>
        <w:tc>
          <w:tcPr>
            <w:tcW w:w="2375" w:type="dxa"/>
            <w:vMerge w:val="restart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Решение Совета депутатов Сулеинского городского поселения «Об установлении предельных размеров </w:t>
            </w:r>
            <w:r w:rsidRPr="00B7613A">
              <w:rPr>
                <w:sz w:val="23"/>
                <w:szCs w:val="23"/>
              </w:rPr>
              <w:lastRenderedPageBreak/>
              <w:t>земельных участков, на территории Сулеинского городского поселения» от 30.04.2015 г. № 31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Предельная максимальная площадь земельного участка, (кв. 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2000</w:t>
            </w:r>
          </w:p>
        </w:tc>
        <w:tc>
          <w:tcPr>
            <w:tcW w:w="2375" w:type="dxa"/>
            <w:vMerge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lastRenderedPageBreak/>
              <w:t>Минимальные отступы от границ земельного участка, в целях определения мест допустимого размещения: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1) </w:t>
            </w:r>
            <w:r w:rsidRPr="00B7613A">
              <w:rPr>
                <w:sz w:val="23"/>
                <w:szCs w:val="23"/>
              </w:rPr>
              <w:t xml:space="preserve">минимальное расстояние между фронтальной границей участка и основным строением, м: 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 сохраняемой застройке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при реконструкции и новом строительстве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2) </w:t>
            </w:r>
            <w:r w:rsidRPr="00B7613A">
              <w:rPr>
                <w:sz w:val="23"/>
                <w:szCs w:val="23"/>
              </w:rPr>
              <w:t>минимальное расстояние от границ землевладения до строений, а также между строениями, м: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а) </w:t>
            </w:r>
            <w:r w:rsidRPr="00B7613A">
              <w:rPr>
                <w:sz w:val="23"/>
                <w:szCs w:val="23"/>
              </w:rPr>
              <w:t>от границ соседнего участка до: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основного строения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постройки для содержания скота и птицы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других построек: бани, гаража, сарая и др.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окон жилых комнат до стен соседнего дома и хозяйственных построек (бани, гаража, сарая), расположенных на соседних земельных участках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от стволов высокорослых деревьев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среднерослых деревьев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от кустарников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При отсутствии централизованной канализации расстояние от туалета: 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- </w:t>
            </w:r>
            <w:r w:rsidR="001A661B">
              <w:rPr>
                <w:sz w:val="23"/>
                <w:szCs w:val="23"/>
              </w:rPr>
              <w:t>до стен соседнего дома не менее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источника водоснабжения (колодца)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B7613A">
              <w:rPr>
                <w:sz w:val="23"/>
                <w:szCs w:val="23"/>
              </w:rPr>
              <w:t xml:space="preserve"> соответствии со сложившейся линией застройки</w:t>
            </w:r>
          </w:p>
          <w:p w:rsidR="00776665" w:rsidRDefault="00776665" w:rsidP="001A661B">
            <w:pPr>
              <w:jc w:val="center"/>
              <w:rPr>
                <w:sz w:val="23"/>
                <w:szCs w:val="23"/>
              </w:rPr>
            </w:pPr>
            <w:r w:rsidRPr="006D5F2C">
              <w:rPr>
                <w:sz w:val="23"/>
                <w:szCs w:val="23"/>
              </w:rPr>
              <w:t>не менее 3</w:t>
            </w:r>
          </w:p>
          <w:p w:rsidR="00776665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6D5F2C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3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4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6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4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12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25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EA2B08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>СП 30-102-99, п. 5.3.2</w:t>
            </w: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EA2B08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 xml:space="preserve">СП 42.13330.2011 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участка: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для застройки блокированными жилыми домами с приквартирными земельными участками;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для застройки одно – двухквартирными жилыми домами с приусадебными земельными участками.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30%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20%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A93F28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Местные нормативы градостроительного проектирования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lastRenderedPageBreak/>
              <w:t>Предельное количество этажей зданий, строений, сооружений: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количество надземных этажей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</w:tc>
        <w:tc>
          <w:tcPr>
            <w:tcW w:w="2410" w:type="dxa"/>
            <w:shd w:val="clear" w:color="auto" w:fill="auto"/>
          </w:tcPr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До двух с возможным использованием (дополнительно) мансардного этажа, с соблюдением норм </w:t>
            </w:r>
            <w:r>
              <w:rPr>
                <w:sz w:val="23"/>
                <w:szCs w:val="23"/>
              </w:rPr>
              <w:t xml:space="preserve">освещенности соседнего участка 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</w:t>
            </w:r>
            <w:r w:rsidRPr="00B7613A">
              <w:rPr>
                <w:sz w:val="23"/>
                <w:szCs w:val="23"/>
              </w:rPr>
              <w:t>редельная высота зданий, строений, сооружений</w:t>
            </w:r>
            <w:r>
              <w:rPr>
                <w:sz w:val="23"/>
                <w:szCs w:val="23"/>
              </w:rPr>
              <w:t>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высота от уровня земли: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верха плоской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конька скатной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для всех вспомогательных строений: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высота от уровня земли: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верха плоской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конька скатной кровли</w:t>
            </w:r>
          </w:p>
          <w:p w:rsidR="00776665" w:rsidRPr="00555CB8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как исключение: шпили, башни, флагштоки</w:t>
            </w:r>
          </w:p>
        </w:tc>
        <w:tc>
          <w:tcPr>
            <w:tcW w:w="2410" w:type="dxa"/>
            <w:shd w:val="clear" w:color="auto" w:fill="auto"/>
          </w:tcPr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более 9,6 м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более 13,6 м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более 4,0 м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более 7,0 м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Без ограничения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Минимальное расстояние от границ приусадебных участков до лесных массивов при новом строительстве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менее 15 м</w:t>
            </w:r>
          </w:p>
        </w:tc>
        <w:tc>
          <w:tcPr>
            <w:tcW w:w="2375" w:type="dxa"/>
            <w:shd w:val="clear" w:color="auto" w:fill="auto"/>
          </w:tcPr>
          <w:p w:rsidR="00776665" w:rsidRPr="00EA2B08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 xml:space="preserve">СП 42.13330.2011 </w:t>
            </w:r>
          </w:p>
        </w:tc>
      </w:tr>
      <w:tr w:rsidR="00776665" w:rsidRPr="009262F9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Противопожарное расстояние: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между жилыми домами на соседних земельных участках;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между хозяйственными постройками (сараем, гаражом, баней)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от 6 до 15 м (в зависимости от огнестойкости)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менее 2 м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A93F28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</w:tbl>
    <w:p w:rsidR="00776665" w:rsidRDefault="00776665" w:rsidP="006E3CE8">
      <w:pPr>
        <w:ind w:firstLine="567"/>
        <w:jc w:val="both"/>
        <w:rPr>
          <w:szCs w:val="26"/>
        </w:rPr>
      </w:pPr>
      <w:r w:rsidRPr="00E37938">
        <w:rPr>
          <w:b/>
          <w:szCs w:val="26"/>
        </w:rPr>
        <w:t>*</w:t>
      </w:r>
      <w:r>
        <w:rPr>
          <w:szCs w:val="26"/>
        </w:rPr>
        <w:t xml:space="preserve"> - исключением составляют земельные участки, расположенные в начале или конце улицы, то есть неограниченные смежными земельными участками с обеих сторон;</w:t>
      </w:r>
    </w:p>
    <w:p w:rsidR="00776665" w:rsidRPr="00E71A38" w:rsidRDefault="00776665" w:rsidP="00776665">
      <w:pPr>
        <w:pStyle w:val="Iauiue"/>
        <w:widowControl/>
        <w:tabs>
          <w:tab w:val="left" w:pos="1080"/>
        </w:tabs>
        <w:spacing w:after="0" w:line="240" w:lineRule="auto"/>
        <w:jc w:val="center"/>
        <w:rPr>
          <w:rFonts w:ascii="Times New Roman" w:hAnsi="Times New Roman"/>
          <w:sz w:val="24"/>
          <w:szCs w:val="26"/>
        </w:rPr>
      </w:pPr>
      <w:r w:rsidRPr="00E71A38">
        <w:rPr>
          <w:rFonts w:ascii="Times New Roman" w:hAnsi="Times New Roman"/>
          <w:sz w:val="24"/>
          <w:szCs w:val="26"/>
        </w:rPr>
        <w:t xml:space="preserve">Предельные размеры земельных участков и </w:t>
      </w:r>
      <w:r>
        <w:rPr>
          <w:rFonts w:ascii="Times New Roman" w:hAnsi="Times New Roman"/>
          <w:sz w:val="24"/>
          <w:szCs w:val="26"/>
        </w:rPr>
        <w:t xml:space="preserve">предельные </w:t>
      </w:r>
      <w:r w:rsidRPr="00E71A38">
        <w:rPr>
          <w:rFonts w:ascii="Times New Roman" w:hAnsi="Times New Roman"/>
          <w:sz w:val="24"/>
          <w:szCs w:val="26"/>
        </w:rPr>
        <w:t>параметры разрешенного строительства, реконструкции объектов капитального строительства для земельных участков, предназначенных для ведения личного подсобного хозяйства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6"/>
        <w:gridCol w:w="2410"/>
        <w:gridCol w:w="2375"/>
      </w:tblGrid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Параметры разрешенного использования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Показатель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Обоснование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Предельный минимальный размер земельного участка, (м)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20*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Параметр установлен для вновь образованных земельных участков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Предельный максимальный размер земельного участка, (м)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установлен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Предельная минимальная площадь земельного участка, (кв. 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300</w:t>
            </w:r>
          </w:p>
        </w:tc>
        <w:tc>
          <w:tcPr>
            <w:tcW w:w="2375" w:type="dxa"/>
            <w:vMerge w:val="restart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Решение Совета депутатов Сулеинского городского поселения «Об установлении предельных размеров земельных участков, на территории Сулеинского городского поселения» от 30.04.2015 г. № 31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Предельная максимальная площадь земельного участка, (кв. м)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2000</w:t>
            </w:r>
          </w:p>
        </w:tc>
        <w:tc>
          <w:tcPr>
            <w:tcW w:w="2375" w:type="dxa"/>
            <w:vMerge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Минимальные отступы от границ земельного </w:t>
            </w:r>
            <w:r w:rsidRPr="00B7613A">
              <w:rPr>
                <w:sz w:val="23"/>
                <w:szCs w:val="23"/>
              </w:rPr>
              <w:lastRenderedPageBreak/>
              <w:t>участка, в целях определения мест допустимого размещения: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1) </w:t>
            </w:r>
            <w:r w:rsidRPr="00B7613A">
              <w:rPr>
                <w:sz w:val="23"/>
                <w:szCs w:val="23"/>
              </w:rPr>
              <w:t xml:space="preserve">минимальное расстояние между фронтальной границей участка и основным строением, м: 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 сохраняемой застройке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при реконструкции и новом строительстве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2) </w:t>
            </w:r>
            <w:r w:rsidRPr="00B7613A">
              <w:rPr>
                <w:sz w:val="23"/>
                <w:szCs w:val="23"/>
              </w:rPr>
              <w:t>минимальное расстояние от границ землевладения до строений, а также между строениями, м: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      от границ соседнего участка до: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основного строения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постройки для содержания скота и птицы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других построек: бани, гаража, сарая и др.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окон жилых комнат до стен соседнего дома и хозяйственных построек (бани, гаража, сарая), расположенных на соседних земельных участках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- от стволов высокорослых деревьев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среднерослых деревьев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от кустарников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При отсутствии централизованной канализации расстояние от туалета: 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стен соседнего дома не менее: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источника водоснабжения (колодца)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B7613A">
              <w:rPr>
                <w:sz w:val="23"/>
                <w:szCs w:val="23"/>
              </w:rPr>
              <w:t xml:space="preserve"> соответствии со сложившейся линией застройки</w:t>
            </w:r>
          </w:p>
          <w:p w:rsidR="00776665" w:rsidRPr="00EA2B08" w:rsidRDefault="00776665" w:rsidP="001A661B">
            <w:pPr>
              <w:jc w:val="center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>не менее 3</w:t>
            </w:r>
          </w:p>
          <w:p w:rsidR="00776665" w:rsidRPr="00B7613A" w:rsidRDefault="00776665" w:rsidP="001A661B">
            <w:pPr>
              <w:ind w:firstLine="709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rPr>
                <w:sz w:val="23"/>
                <w:szCs w:val="23"/>
              </w:rPr>
            </w:pPr>
          </w:p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1A661B" w:rsidRDefault="001A661B" w:rsidP="001A661B">
            <w:pPr>
              <w:rPr>
                <w:sz w:val="23"/>
                <w:szCs w:val="23"/>
              </w:rPr>
            </w:pPr>
          </w:p>
          <w:p w:rsidR="001A661B" w:rsidRDefault="001A661B" w:rsidP="001A661B">
            <w:pPr>
              <w:ind w:firstLine="709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4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6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4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12</w:t>
            </w:r>
          </w:p>
          <w:p w:rsidR="00776665" w:rsidRPr="00B7613A" w:rsidRDefault="00776665" w:rsidP="001A661B">
            <w:pPr>
              <w:ind w:firstLine="709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25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EA2B08" w:rsidRDefault="00776665" w:rsidP="001A661B">
            <w:pPr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>СП 30-102-99, п. 5.3.2</w:t>
            </w: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color w:val="FF0000"/>
                <w:sz w:val="23"/>
                <w:szCs w:val="23"/>
              </w:rPr>
            </w:pPr>
          </w:p>
          <w:p w:rsidR="00776665" w:rsidRPr="00EA2B08" w:rsidRDefault="00776665" w:rsidP="001A661B">
            <w:pPr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 xml:space="preserve">СП 42.13330.2011 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lastRenderedPageBreak/>
              <w:t>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участка: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для застройки блокированными жилыми домами с прикв</w:t>
            </w:r>
            <w:r>
              <w:rPr>
                <w:sz w:val="23"/>
                <w:szCs w:val="23"/>
              </w:rPr>
              <w:t>артирными земельными участками;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30%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Местные нормативы градостроительного проектирования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Предельное количество этажей зданий, строений, сооружений:</w:t>
            </w:r>
          </w:p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количество надземных этажей</w:t>
            </w:r>
          </w:p>
          <w:p w:rsidR="00776665" w:rsidRPr="0032571B" w:rsidRDefault="00776665" w:rsidP="001A661B">
            <w:pPr>
              <w:jc w:val="both"/>
              <w:rPr>
                <w:sz w:val="23"/>
                <w:szCs w:val="23"/>
              </w:rPr>
            </w:pPr>
          </w:p>
        </w:tc>
        <w:tc>
          <w:tcPr>
            <w:tcW w:w="2410" w:type="dxa"/>
            <w:shd w:val="clear" w:color="auto" w:fill="auto"/>
          </w:tcPr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д</w:t>
            </w:r>
            <w:r w:rsidRPr="00B7613A">
              <w:rPr>
                <w:sz w:val="23"/>
                <w:szCs w:val="23"/>
              </w:rPr>
              <w:t>о двух с возможным использованием (дополнительно) мансардного этажа, с соблюдением норм</w:t>
            </w:r>
            <w:r w:rsidR="001A661B">
              <w:rPr>
                <w:sz w:val="23"/>
                <w:szCs w:val="23"/>
              </w:rPr>
              <w:t xml:space="preserve"> освещенности соседнего участка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</w:t>
            </w:r>
            <w:r w:rsidRPr="00B7613A">
              <w:rPr>
                <w:sz w:val="23"/>
                <w:szCs w:val="23"/>
              </w:rPr>
              <w:t>редельная высота зданий, строений, сооружений: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1) </w:t>
            </w:r>
            <w:r w:rsidRPr="00B7613A">
              <w:rPr>
                <w:sz w:val="23"/>
                <w:szCs w:val="23"/>
              </w:rPr>
              <w:t>высота от уровня земли: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верха плоской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конька скатной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2) </w:t>
            </w:r>
            <w:r w:rsidRPr="00B7613A">
              <w:rPr>
                <w:sz w:val="23"/>
                <w:szCs w:val="23"/>
              </w:rPr>
              <w:t>для всех вспомогательных строений: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высота от уровня земли: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верха плоской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конька скатной кровли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как исключение: шпили, башни, флагштоки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более 9,6 м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более 13,6 м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более 4,0 м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более 7,0 м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б</w:t>
            </w:r>
            <w:r w:rsidRPr="00B7613A">
              <w:rPr>
                <w:sz w:val="23"/>
                <w:szCs w:val="23"/>
              </w:rPr>
              <w:t>ез ограничения</w:t>
            </w:r>
          </w:p>
        </w:tc>
        <w:tc>
          <w:tcPr>
            <w:tcW w:w="2375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lastRenderedPageBreak/>
              <w:t>Минимальное расстояние от границ приусадебных участков до лесных массивов при новом строительстве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менее 15 м</w:t>
            </w:r>
          </w:p>
        </w:tc>
        <w:tc>
          <w:tcPr>
            <w:tcW w:w="2375" w:type="dxa"/>
            <w:shd w:val="clear" w:color="auto" w:fill="auto"/>
          </w:tcPr>
          <w:p w:rsidR="00776665" w:rsidRPr="00EA2B08" w:rsidRDefault="00776665" w:rsidP="001A661B">
            <w:pPr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 xml:space="preserve">СП 42.13330.2011 </w:t>
            </w:r>
          </w:p>
        </w:tc>
      </w:tr>
      <w:tr w:rsidR="00776665" w:rsidRPr="00B7613A" w:rsidTr="00A93F28">
        <w:tc>
          <w:tcPr>
            <w:tcW w:w="4786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Противопожарное расстояние: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между жилыми домами на соседних земельных участках;</w:t>
            </w: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между хозяйственными постройками (сараем, гаражом, баней)</w:t>
            </w:r>
          </w:p>
        </w:tc>
        <w:tc>
          <w:tcPr>
            <w:tcW w:w="2410" w:type="dxa"/>
            <w:shd w:val="clear" w:color="auto" w:fill="auto"/>
          </w:tcPr>
          <w:p w:rsidR="00776665" w:rsidRPr="00B7613A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от 6 до 15 м (в зависимости от огнестойкости)</w:t>
            </w: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менее 2 м</w:t>
            </w:r>
          </w:p>
        </w:tc>
        <w:tc>
          <w:tcPr>
            <w:tcW w:w="2375" w:type="dxa"/>
            <w:shd w:val="clear" w:color="auto" w:fill="auto"/>
          </w:tcPr>
          <w:p w:rsidR="00776665" w:rsidRDefault="00776665" w:rsidP="001A661B">
            <w:pPr>
              <w:jc w:val="both"/>
              <w:rPr>
                <w:sz w:val="23"/>
                <w:szCs w:val="23"/>
              </w:rPr>
            </w:pPr>
          </w:p>
          <w:p w:rsidR="00776665" w:rsidRPr="00B7613A" w:rsidRDefault="00776665" w:rsidP="001A661B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см. таблицу</w:t>
            </w:r>
          </w:p>
        </w:tc>
      </w:tr>
    </w:tbl>
    <w:p w:rsidR="00776665" w:rsidRDefault="00776665" w:rsidP="00776665">
      <w:pPr>
        <w:ind w:firstLine="567"/>
        <w:jc w:val="both"/>
        <w:rPr>
          <w:szCs w:val="26"/>
        </w:rPr>
      </w:pPr>
      <w:r w:rsidRPr="00554492">
        <w:rPr>
          <w:szCs w:val="26"/>
        </w:rPr>
        <w:t>*</w:t>
      </w:r>
      <w:r>
        <w:rPr>
          <w:szCs w:val="26"/>
        </w:rPr>
        <w:t xml:space="preserve"> - исключением составляют земельные участки, расположенные в начале или конце улицы, то есть неограниченные смежными земельными участками с обеих сторон;</w:t>
      </w:r>
    </w:p>
    <w:p w:rsidR="00776665" w:rsidRPr="009C73CD" w:rsidRDefault="00776665" w:rsidP="00776665">
      <w:pPr>
        <w:ind w:left="1069" w:hanging="360"/>
        <w:jc w:val="center"/>
        <w:rPr>
          <w:szCs w:val="26"/>
        </w:rPr>
      </w:pPr>
      <w:r w:rsidRPr="009C73CD">
        <w:rPr>
          <w:szCs w:val="26"/>
        </w:rPr>
        <w:t>Минимальные противопожарные расстояния между крайними жилыми строениями (или) домами и группами жилых строений (или домов) на участках.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4252"/>
        <w:gridCol w:w="1417"/>
        <w:gridCol w:w="1701"/>
        <w:gridCol w:w="1383"/>
      </w:tblGrid>
      <w:tr w:rsidR="00776665" w:rsidRPr="00186E8B" w:rsidTr="00A93F28">
        <w:trPr>
          <w:trHeight w:val="300"/>
        </w:trPr>
        <w:tc>
          <w:tcPr>
            <w:tcW w:w="818" w:type="dxa"/>
            <w:vMerge w:val="restart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</w:tc>
        <w:tc>
          <w:tcPr>
            <w:tcW w:w="4252" w:type="dxa"/>
            <w:vMerge w:val="restart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Материал несущих и ограждающих конструкций строения</w:t>
            </w:r>
          </w:p>
        </w:tc>
        <w:tc>
          <w:tcPr>
            <w:tcW w:w="4501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Расстояние, м</w:t>
            </w:r>
          </w:p>
        </w:tc>
      </w:tr>
      <w:tr w:rsidR="00776665" w:rsidRPr="00186E8B" w:rsidTr="00A93F28">
        <w:trPr>
          <w:trHeight w:val="525"/>
        </w:trPr>
        <w:tc>
          <w:tcPr>
            <w:tcW w:w="818" w:type="dxa"/>
            <w:vMerge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</w:tc>
        <w:tc>
          <w:tcPr>
            <w:tcW w:w="4252" w:type="dxa"/>
            <w:vMerge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</w:tc>
        <w:tc>
          <w:tcPr>
            <w:tcW w:w="141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А</w:t>
            </w:r>
          </w:p>
        </w:tc>
        <w:tc>
          <w:tcPr>
            <w:tcW w:w="1701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Б</w:t>
            </w:r>
          </w:p>
        </w:tc>
        <w:tc>
          <w:tcPr>
            <w:tcW w:w="1383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В</w:t>
            </w:r>
          </w:p>
        </w:tc>
      </w:tr>
      <w:tr w:rsidR="00776665" w:rsidRPr="00186E8B" w:rsidTr="00A93F28">
        <w:tc>
          <w:tcPr>
            <w:tcW w:w="818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А</w:t>
            </w:r>
          </w:p>
        </w:tc>
        <w:tc>
          <w:tcPr>
            <w:tcW w:w="4252" w:type="dxa"/>
            <w:shd w:val="clear" w:color="auto" w:fill="auto"/>
          </w:tcPr>
          <w:p w:rsidR="00776665" w:rsidRPr="00186E8B" w:rsidRDefault="00776665" w:rsidP="001A661B">
            <w:pPr>
              <w:rPr>
                <w:szCs w:val="26"/>
              </w:rPr>
            </w:pPr>
            <w:r w:rsidRPr="00186E8B">
              <w:rPr>
                <w:szCs w:val="26"/>
              </w:rPr>
              <w:t>Камень, бетон, железобетон и другие негорючие материалы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6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8</w:t>
            </w:r>
          </w:p>
        </w:tc>
        <w:tc>
          <w:tcPr>
            <w:tcW w:w="1383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10</w:t>
            </w:r>
          </w:p>
        </w:tc>
      </w:tr>
      <w:tr w:rsidR="00776665" w:rsidRPr="00186E8B" w:rsidTr="00A93F28">
        <w:tc>
          <w:tcPr>
            <w:tcW w:w="818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Б</w:t>
            </w:r>
          </w:p>
        </w:tc>
        <w:tc>
          <w:tcPr>
            <w:tcW w:w="4252" w:type="dxa"/>
            <w:shd w:val="clear" w:color="auto" w:fill="auto"/>
          </w:tcPr>
          <w:p w:rsidR="00776665" w:rsidRPr="00186E8B" w:rsidRDefault="00776665" w:rsidP="001A661B">
            <w:pPr>
              <w:rPr>
                <w:szCs w:val="26"/>
              </w:rPr>
            </w:pPr>
            <w:r w:rsidRPr="00186E8B">
              <w:rPr>
                <w:szCs w:val="26"/>
              </w:rPr>
              <w:t>То же с деревянными перекрытиями и покрытиями, защищенными негорючими и трудногорючими материалами</w:t>
            </w:r>
          </w:p>
        </w:tc>
        <w:tc>
          <w:tcPr>
            <w:tcW w:w="1417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8</w:t>
            </w:r>
          </w:p>
        </w:tc>
        <w:tc>
          <w:tcPr>
            <w:tcW w:w="1701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10</w:t>
            </w:r>
          </w:p>
        </w:tc>
        <w:tc>
          <w:tcPr>
            <w:tcW w:w="1383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12</w:t>
            </w:r>
          </w:p>
        </w:tc>
      </w:tr>
      <w:tr w:rsidR="00776665" w:rsidRPr="00186E8B" w:rsidTr="00A93F28">
        <w:tc>
          <w:tcPr>
            <w:tcW w:w="818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В</w:t>
            </w:r>
          </w:p>
        </w:tc>
        <w:tc>
          <w:tcPr>
            <w:tcW w:w="4252" w:type="dxa"/>
            <w:shd w:val="clear" w:color="auto" w:fill="auto"/>
          </w:tcPr>
          <w:p w:rsidR="00776665" w:rsidRPr="00186E8B" w:rsidRDefault="00776665" w:rsidP="001A661B">
            <w:pPr>
              <w:rPr>
                <w:szCs w:val="26"/>
              </w:rPr>
            </w:pPr>
            <w:r w:rsidRPr="00186E8B">
              <w:rPr>
                <w:szCs w:val="26"/>
              </w:rPr>
              <w:t>Древесина, каркасные ограждающие конструкции из негорючих, трудногорючих и горючих материалов</w:t>
            </w:r>
          </w:p>
        </w:tc>
        <w:tc>
          <w:tcPr>
            <w:tcW w:w="1417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10</w:t>
            </w:r>
          </w:p>
        </w:tc>
        <w:tc>
          <w:tcPr>
            <w:tcW w:w="1701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12</w:t>
            </w:r>
          </w:p>
        </w:tc>
        <w:tc>
          <w:tcPr>
            <w:tcW w:w="1383" w:type="dxa"/>
            <w:shd w:val="clear" w:color="auto" w:fill="auto"/>
          </w:tcPr>
          <w:p w:rsidR="00776665" w:rsidRPr="00186E8B" w:rsidRDefault="00776665" w:rsidP="001A661B">
            <w:pPr>
              <w:jc w:val="center"/>
              <w:rPr>
                <w:szCs w:val="26"/>
              </w:rPr>
            </w:pPr>
          </w:p>
          <w:p w:rsidR="00776665" w:rsidRPr="00186E8B" w:rsidRDefault="00776665" w:rsidP="001A661B">
            <w:pPr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15</w:t>
            </w:r>
          </w:p>
        </w:tc>
      </w:tr>
    </w:tbl>
    <w:p w:rsidR="00776665" w:rsidRPr="00252298" w:rsidRDefault="00776665" w:rsidP="00776665">
      <w:pPr>
        <w:ind w:firstLine="567"/>
        <w:jc w:val="both"/>
        <w:rPr>
          <w:color w:val="000000"/>
          <w:u w:val="single"/>
        </w:rPr>
      </w:pPr>
      <w:r w:rsidRPr="00252298">
        <w:rPr>
          <w:color w:val="000000"/>
          <w:u w:val="single"/>
        </w:rPr>
        <w:t>Примечания:</w:t>
      </w:r>
    </w:p>
    <w:p w:rsidR="00776665" w:rsidRPr="00252298" w:rsidRDefault="00776665" w:rsidP="00776665">
      <w:pPr>
        <w:ind w:firstLine="567"/>
        <w:jc w:val="both"/>
        <w:rPr>
          <w:color w:val="000000"/>
        </w:rPr>
      </w:pPr>
      <w:r w:rsidRPr="00252298">
        <w:rPr>
          <w:color w:val="000000"/>
        </w:rPr>
        <w:t>1. Расстояния измеряются до наружных граней стен строений.</w:t>
      </w:r>
    </w:p>
    <w:p w:rsidR="00776665" w:rsidRPr="00252298" w:rsidRDefault="00776665" w:rsidP="00776665">
      <w:pPr>
        <w:ind w:firstLine="567"/>
        <w:jc w:val="both"/>
        <w:rPr>
          <w:color w:val="000000"/>
        </w:rPr>
      </w:pPr>
      <w:r w:rsidRPr="00252298">
        <w:rPr>
          <w:color w:val="000000"/>
        </w:rPr>
        <w:t>2. Допускается блокировка хозяйственных построек на смежных приусадебных участках по взаимному согласию домовладельцев и в случаях, обусловленных историко-культурными охранными сервитутами, а также блокировка хозяйственных построек к основному строению.</w:t>
      </w:r>
    </w:p>
    <w:p w:rsidR="00776665" w:rsidRPr="00252298" w:rsidRDefault="00776665" w:rsidP="00776665">
      <w:pPr>
        <w:ind w:firstLine="567"/>
        <w:jc w:val="both"/>
        <w:rPr>
          <w:color w:val="000000"/>
        </w:rPr>
      </w:pPr>
      <w:r>
        <w:rPr>
          <w:color w:val="000000"/>
        </w:rPr>
        <w:t>3</w:t>
      </w:r>
      <w:r w:rsidRPr="00252298">
        <w:rPr>
          <w:color w:val="000000"/>
        </w:rPr>
        <w:t>. Вспомогательные строения, за исключением гаражей</w:t>
      </w:r>
      <w:r>
        <w:rPr>
          <w:color w:val="000000"/>
        </w:rPr>
        <w:t xml:space="preserve">, размещать со стороны улиц не </w:t>
      </w:r>
      <w:r w:rsidRPr="00252298">
        <w:rPr>
          <w:color w:val="000000"/>
        </w:rPr>
        <w:t>допускается. Допускается размещ</w:t>
      </w:r>
      <w:r>
        <w:rPr>
          <w:color w:val="000000"/>
        </w:rPr>
        <w:t>ение гаража на границе земельного участка</w:t>
      </w:r>
      <w:r w:rsidRPr="00252298">
        <w:rPr>
          <w:color w:val="000000"/>
        </w:rPr>
        <w:t xml:space="preserve"> со стороны улицы</w:t>
      </w:r>
      <w:r>
        <w:rPr>
          <w:color w:val="000000"/>
        </w:rPr>
        <w:t xml:space="preserve"> строго по линии застройки</w:t>
      </w:r>
      <w:r w:rsidRPr="00252298">
        <w:rPr>
          <w:color w:val="000000"/>
        </w:rPr>
        <w:t>.</w:t>
      </w:r>
    </w:p>
    <w:p w:rsidR="00776665" w:rsidRDefault="00776665" w:rsidP="00776665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</w:rPr>
        <w:t xml:space="preserve">4. </w:t>
      </w:r>
      <w:r>
        <w:rPr>
          <w:rFonts w:ascii="Times New Roman" w:hAnsi="Times New Roman" w:cs="Times New Roman"/>
          <w:sz w:val="24"/>
          <w:szCs w:val="24"/>
        </w:rPr>
        <w:t>При строительстве или реконструкции объектов отступ на территорию общего пользования не допустим.</w:t>
      </w:r>
    </w:p>
    <w:p w:rsidR="00776665" w:rsidRDefault="00776665" w:rsidP="00776665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Ограждение земельных участков со стороны улицы должно быть единообразным и высотой не более 2,0 метров без отступа на территорию общего пользования. </w:t>
      </w:r>
      <w:r w:rsidRPr="00667366">
        <w:rPr>
          <w:rFonts w:ascii="Times New Roman" w:hAnsi="Times New Roman" w:cs="Times New Roman"/>
          <w:sz w:val="24"/>
          <w:szCs w:val="24"/>
        </w:rPr>
        <w:t>Доступ</w:t>
      </w:r>
      <w:r>
        <w:rPr>
          <w:rFonts w:ascii="Times New Roman" w:hAnsi="Times New Roman" w:cs="Times New Roman"/>
          <w:sz w:val="24"/>
          <w:szCs w:val="24"/>
        </w:rPr>
        <w:t>, подъезд</w:t>
      </w:r>
      <w:r w:rsidRPr="00667366">
        <w:rPr>
          <w:rFonts w:ascii="Times New Roman" w:hAnsi="Times New Roman" w:cs="Times New Roman"/>
          <w:sz w:val="24"/>
          <w:szCs w:val="24"/>
        </w:rPr>
        <w:t xml:space="preserve"> к </w:t>
      </w:r>
      <w:r>
        <w:rPr>
          <w:rFonts w:ascii="Times New Roman" w:hAnsi="Times New Roman" w:cs="Times New Roman"/>
          <w:sz w:val="24"/>
          <w:szCs w:val="24"/>
        </w:rPr>
        <w:t xml:space="preserve">земельному </w:t>
      </w:r>
      <w:r w:rsidRPr="00667366">
        <w:rPr>
          <w:rFonts w:ascii="Times New Roman" w:hAnsi="Times New Roman" w:cs="Times New Roman"/>
          <w:sz w:val="24"/>
          <w:szCs w:val="24"/>
        </w:rPr>
        <w:t>участку должен быть обеспечен по всей линии застройки улицы, то есть по всей ширин</w:t>
      </w:r>
      <w:r>
        <w:rPr>
          <w:rFonts w:ascii="Times New Roman" w:hAnsi="Times New Roman" w:cs="Times New Roman"/>
          <w:sz w:val="24"/>
          <w:szCs w:val="24"/>
        </w:rPr>
        <w:t>е земельного участка, любое загромождение не допустимо.</w:t>
      </w:r>
    </w:p>
    <w:p w:rsidR="00776665" w:rsidRDefault="00776665" w:rsidP="00776665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При размещении объектов строительства на земельном участке, располагаемых на расстоянии 1 м от границы смежного земельного участка необходимо учитывать уклон кровли и скат крыши, исключающий падение осадков на смежный участок. На участках подверженных затоплению необходимо устройство водоотводных канав.</w:t>
      </w:r>
    </w:p>
    <w:p w:rsidR="00776665" w:rsidRDefault="00776665" w:rsidP="00776665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B7613A">
        <w:rPr>
          <w:rFonts w:ascii="Times New Roman" w:hAnsi="Times New Roman" w:cs="Times New Roman"/>
          <w:sz w:val="24"/>
          <w:szCs w:val="24"/>
        </w:rPr>
        <w:t>Тупиковые проезды обеспечиваются разворотными площадками размером не менее 12×12 м. Использование разворотной площадки для стоянки автомобилей не допускается. (СП 30-102-99)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776665" w:rsidRPr="00A570C7" w:rsidRDefault="00776665" w:rsidP="00776665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55149">
        <w:rPr>
          <w:rFonts w:ascii="Times New Roman" w:hAnsi="Times New Roman" w:cs="Times New Roman"/>
          <w:sz w:val="24"/>
          <w:szCs w:val="24"/>
        </w:rPr>
        <w:t>8.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A570C7">
        <w:rPr>
          <w:rFonts w:ascii="Times New Roman" w:hAnsi="Times New Roman" w:cs="Times New Roman"/>
          <w:sz w:val="24"/>
          <w:szCs w:val="24"/>
        </w:rPr>
        <w:t xml:space="preserve">В случае если размер земельного участка, на котором расположен жилой дом в </w:t>
      </w:r>
      <w:r>
        <w:rPr>
          <w:rFonts w:ascii="Times New Roman" w:hAnsi="Times New Roman" w:cs="Times New Roman"/>
          <w:sz w:val="24"/>
          <w:szCs w:val="24"/>
        </w:rPr>
        <w:t xml:space="preserve">исторически сложившейся </w:t>
      </w:r>
      <w:r w:rsidRPr="00A570C7">
        <w:rPr>
          <w:rFonts w:ascii="Times New Roman" w:hAnsi="Times New Roman" w:cs="Times New Roman"/>
          <w:sz w:val="24"/>
          <w:szCs w:val="24"/>
        </w:rPr>
        <w:t>застройке, ниже утвержденных минимальных размеров, то для данного земельного участка этот размер считается минимальным.</w:t>
      </w:r>
    </w:p>
    <w:p w:rsidR="00776665" w:rsidRDefault="00776665" w:rsidP="00776665">
      <w:pPr>
        <w:pStyle w:val="ConsPlusNormal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Pr="00A570C7">
        <w:rPr>
          <w:rFonts w:ascii="Times New Roman" w:hAnsi="Times New Roman" w:cs="Times New Roman"/>
          <w:sz w:val="24"/>
          <w:szCs w:val="24"/>
        </w:rPr>
        <w:t xml:space="preserve">Если в результате кадастровых работ фактическая площадь ранее учтенного земельного участка, определенная </w:t>
      </w:r>
      <w:r>
        <w:rPr>
          <w:rFonts w:ascii="Times New Roman" w:hAnsi="Times New Roman" w:cs="Times New Roman"/>
          <w:sz w:val="24"/>
          <w:szCs w:val="24"/>
        </w:rPr>
        <w:t>при уточнении</w:t>
      </w:r>
      <w:r w:rsidRPr="00A570C7">
        <w:rPr>
          <w:rFonts w:ascii="Times New Roman" w:hAnsi="Times New Roman" w:cs="Times New Roman"/>
          <w:sz w:val="24"/>
          <w:szCs w:val="24"/>
        </w:rPr>
        <w:t xml:space="preserve">, будет больше площади, сведения о </w:t>
      </w:r>
      <w:r w:rsidRPr="00A570C7">
        <w:rPr>
          <w:rFonts w:ascii="Times New Roman" w:hAnsi="Times New Roman" w:cs="Times New Roman"/>
          <w:sz w:val="24"/>
          <w:szCs w:val="24"/>
        </w:rPr>
        <w:lastRenderedPageBreak/>
        <w:t>которой относительно этого земельного участка содержатся в государственном кадастре недвижимости, на величину более чем предельный минимальный размер земельного участка, администрация Сулеинского городского поселения устанавливает предельно минимальный размер в отношении данного ран</w:t>
      </w:r>
      <w:r>
        <w:rPr>
          <w:rFonts w:ascii="Times New Roman" w:hAnsi="Times New Roman" w:cs="Times New Roman"/>
          <w:sz w:val="24"/>
          <w:szCs w:val="24"/>
        </w:rPr>
        <w:t>ее учтенного земельного участка в соответствии со сведениями, содержащиеся в ЕГРН.</w:t>
      </w:r>
    </w:p>
    <w:p w:rsidR="00776665" w:rsidRPr="00A570C7" w:rsidRDefault="00776665" w:rsidP="00776665">
      <w:pPr>
        <w:pStyle w:val="ConsPlusNormal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исторически сложившейся застройке возможно узаконивание индивидуального гаража и гаража на территории гаражного кооператива.</w:t>
      </w:r>
    </w:p>
    <w:p w:rsidR="00776665" w:rsidRPr="00F25B6B" w:rsidRDefault="00776665" w:rsidP="00776665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 w:rsidRPr="00F25B6B">
        <w:rPr>
          <w:color w:val="000000"/>
        </w:rPr>
        <w:t>Установлены ограничения в использовании земельных участков (статья 27 Земельного кодекса РФ).</w:t>
      </w:r>
    </w:p>
    <w:p w:rsidR="00AC5614" w:rsidRDefault="00AC5614" w:rsidP="00AC5614">
      <w:pPr>
        <w:spacing w:line="360" w:lineRule="auto"/>
        <w:rPr>
          <w:b/>
          <w:bCs/>
        </w:rPr>
      </w:pPr>
    </w:p>
    <w:p w:rsidR="00314D06" w:rsidRPr="00F21C38" w:rsidRDefault="00314D06" w:rsidP="00A40D07">
      <w:pPr>
        <w:widowControl w:val="0"/>
        <w:suppressAutoHyphens/>
        <w:spacing w:line="360" w:lineRule="auto"/>
        <w:jc w:val="both"/>
        <w:rPr>
          <w:bCs/>
        </w:rPr>
      </w:pPr>
    </w:p>
    <w:p w:rsidR="00B120A8" w:rsidRDefault="008F4A00" w:rsidP="008F4A00">
      <w:pPr>
        <w:pStyle w:val="a3"/>
        <w:spacing w:after="110"/>
        <w:rPr>
          <w:bCs/>
          <w:sz w:val="24"/>
          <w:szCs w:val="24"/>
        </w:rPr>
      </w:pPr>
      <w:r>
        <w:rPr>
          <w:bCs/>
          <w:sz w:val="24"/>
          <w:szCs w:val="24"/>
        </w:rPr>
        <w:t>Приложение:</w:t>
      </w:r>
    </w:p>
    <w:p w:rsidR="00376117" w:rsidRDefault="00DC33CF" w:rsidP="0011469C">
      <w:pPr>
        <w:pStyle w:val="a3"/>
        <w:spacing w:after="110"/>
        <w:rPr>
          <w:bCs/>
          <w:sz w:val="24"/>
          <w:szCs w:val="24"/>
        </w:rPr>
      </w:pPr>
      <w:r>
        <w:rPr>
          <w:bCs/>
          <w:sz w:val="24"/>
          <w:szCs w:val="24"/>
        </w:rPr>
        <w:t>Графическая часть</w:t>
      </w:r>
    </w:p>
    <w:p w:rsidR="001A661B" w:rsidRDefault="001A661B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D15529" w:rsidRDefault="00D15529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D15529" w:rsidRDefault="00D15529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D15529" w:rsidRDefault="00D15529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D15529" w:rsidRDefault="00D15529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D15529" w:rsidRDefault="00D15529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D15529" w:rsidRDefault="00D15529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D15529" w:rsidRDefault="00D15529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D15529" w:rsidRDefault="00D15529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D15529" w:rsidRDefault="00D15529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D15529" w:rsidRDefault="00D15529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D15529" w:rsidRDefault="00D15529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D15529" w:rsidRDefault="00D15529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D15529" w:rsidRDefault="00D15529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D15529" w:rsidRDefault="00D15529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D15529" w:rsidRPr="001A661B" w:rsidRDefault="00D15529" w:rsidP="001A661B">
      <w:pPr>
        <w:pStyle w:val="a3"/>
        <w:spacing w:after="110"/>
        <w:ind w:left="720"/>
        <w:rPr>
          <w:bCs/>
          <w:sz w:val="24"/>
          <w:szCs w:val="24"/>
        </w:rPr>
      </w:pPr>
    </w:p>
    <w:p w:rsidR="00376117" w:rsidRDefault="00D15529" w:rsidP="00376117">
      <w:pPr>
        <w:pStyle w:val="a3"/>
        <w:spacing w:after="110"/>
        <w:rPr>
          <w:bCs/>
          <w:sz w:val="24"/>
          <w:szCs w:val="24"/>
        </w:rPr>
      </w:pPr>
      <w:r w:rsidRPr="00D15529">
        <w:rPr>
          <w:bCs/>
          <w:noProof/>
          <w:sz w:val="24"/>
          <w:szCs w:val="24"/>
        </w:rPr>
        <w:lastRenderedPageBreak/>
        <w:drawing>
          <wp:inline distT="0" distB="0" distL="0" distR="0">
            <wp:extent cx="6029960" cy="4762468"/>
            <wp:effectExtent l="0" t="0" r="0" b="635"/>
            <wp:docPr id="3" name="Рисунок 3" descr="D:\Desktop\стоя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стоянка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4762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117" w:rsidRDefault="00376117" w:rsidP="00376117">
      <w:pPr>
        <w:pStyle w:val="a3"/>
        <w:spacing w:after="110"/>
        <w:rPr>
          <w:bCs/>
          <w:sz w:val="24"/>
          <w:szCs w:val="24"/>
        </w:rPr>
      </w:pPr>
    </w:p>
    <w:p w:rsidR="00376117" w:rsidRDefault="00376117" w:rsidP="00376117">
      <w:pPr>
        <w:pStyle w:val="a3"/>
        <w:spacing w:after="110"/>
        <w:rPr>
          <w:bCs/>
          <w:sz w:val="24"/>
          <w:szCs w:val="24"/>
        </w:rPr>
      </w:pPr>
    </w:p>
    <w:p w:rsidR="00376117" w:rsidRDefault="00376117" w:rsidP="00376117">
      <w:pPr>
        <w:pStyle w:val="a3"/>
        <w:spacing w:after="110"/>
        <w:rPr>
          <w:bCs/>
          <w:noProof/>
          <w:sz w:val="24"/>
          <w:szCs w:val="24"/>
        </w:rPr>
      </w:pPr>
    </w:p>
    <w:p w:rsidR="00D15529" w:rsidRDefault="00D15529" w:rsidP="00376117">
      <w:pPr>
        <w:pStyle w:val="a3"/>
        <w:spacing w:after="110"/>
        <w:rPr>
          <w:bCs/>
          <w:noProof/>
          <w:sz w:val="24"/>
          <w:szCs w:val="24"/>
        </w:rPr>
      </w:pPr>
    </w:p>
    <w:p w:rsidR="00D15529" w:rsidRDefault="00D15529" w:rsidP="00376117">
      <w:pPr>
        <w:pStyle w:val="a3"/>
        <w:spacing w:after="110"/>
        <w:rPr>
          <w:bCs/>
          <w:noProof/>
          <w:sz w:val="24"/>
          <w:szCs w:val="24"/>
        </w:rPr>
      </w:pPr>
    </w:p>
    <w:p w:rsidR="00D15529" w:rsidRDefault="00D15529" w:rsidP="00376117">
      <w:pPr>
        <w:pStyle w:val="a3"/>
        <w:spacing w:after="110"/>
        <w:rPr>
          <w:bCs/>
          <w:noProof/>
          <w:sz w:val="24"/>
          <w:szCs w:val="24"/>
        </w:rPr>
      </w:pPr>
    </w:p>
    <w:p w:rsidR="00D15529" w:rsidRDefault="00D15529" w:rsidP="00376117">
      <w:pPr>
        <w:pStyle w:val="a3"/>
        <w:spacing w:after="110"/>
        <w:rPr>
          <w:bCs/>
          <w:noProof/>
          <w:sz w:val="24"/>
          <w:szCs w:val="24"/>
        </w:rPr>
      </w:pPr>
    </w:p>
    <w:p w:rsidR="00D15529" w:rsidRDefault="00D15529" w:rsidP="00376117">
      <w:pPr>
        <w:pStyle w:val="a3"/>
        <w:spacing w:after="110"/>
        <w:rPr>
          <w:bCs/>
          <w:noProof/>
          <w:sz w:val="24"/>
          <w:szCs w:val="24"/>
        </w:rPr>
      </w:pPr>
    </w:p>
    <w:p w:rsidR="00D15529" w:rsidRDefault="00D15529" w:rsidP="00376117">
      <w:pPr>
        <w:pStyle w:val="a3"/>
        <w:spacing w:after="110"/>
        <w:rPr>
          <w:bCs/>
          <w:noProof/>
          <w:sz w:val="24"/>
          <w:szCs w:val="24"/>
        </w:rPr>
      </w:pPr>
    </w:p>
    <w:p w:rsidR="00D15529" w:rsidRDefault="00D15529" w:rsidP="00376117">
      <w:pPr>
        <w:pStyle w:val="a3"/>
        <w:spacing w:after="110"/>
        <w:rPr>
          <w:bCs/>
          <w:noProof/>
          <w:sz w:val="24"/>
          <w:szCs w:val="24"/>
        </w:rPr>
      </w:pPr>
    </w:p>
    <w:p w:rsidR="00D15529" w:rsidRDefault="00D15529" w:rsidP="00376117">
      <w:pPr>
        <w:pStyle w:val="a3"/>
        <w:spacing w:after="110"/>
        <w:rPr>
          <w:bCs/>
          <w:noProof/>
          <w:sz w:val="24"/>
          <w:szCs w:val="24"/>
        </w:rPr>
      </w:pPr>
    </w:p>
    <w:p w:rsidR="00D15529" w:rsidRDefault="00D15529" w:rsidP="00376117">
      <w:pPr>
        <w:pStyle w:val="a3"/>
        <w:spacing w:after="110"/>
        <w:rPr>
          <w:bCs/>
          <w:noProof/>
          <w:sz w:val="24"/>
          <w:szCs w:val="24"/>
        </w:rPr>
      </w:pPr>
    </w:p>
    <w:p w:rsidR="00D15529" w:rsidRDefault="00D15529" w:rsidP="00376117">
      <w:pPr>
        <w:pStyle w:val="a3"/>
        <w:spacing w:after="110"/>
        <w:rPr>
          <w:bCs/>
          <w:noProof/>
          <w:sz w:val="24"/>
          <w:szCs w:val="24"/>
        </w:rPr>
      </w:pPr>
    </w:p>
    <w:p w:rsidR="00D15529" w:rsidRDefault="00D15529" w:rsidP="00376117">
      <w:pPr>
        <w:pStyle w:val="a3"/>
        <w:spacing w:after="110"/>
        <w:rPr>
          <w:bCs/>
          <w:noProof/>
          <w:sz w:val="24"/>
          <w:szCs w:val="24"/>
        </w:rPr>
      </w:pPr>
    </w:p>
    <w:p w:rsidR="00D15529" w:rsidRDefault="00D15529" w:rsidP="00376117">
      <w:pPr>
        <w:pStyle w:val="a3"/>
        <w:spacing w:after="110"/>
        <w:rPr>
          <w:bCs/>
          <w:noProof/>
          <w:sz w:val="24"/>
          <w:szCs w:val="24"/>
        </w:rPr>
      </w:pPr>
    </w:p>
    <w:p w:rsidR="00D15529" w:rsidRDefault="00D15529" w:rsidP="00376117">
      <w:pPr>
        <w:pStyle w:val="a3"/>
        <w:spacing w:after="110"/>
        <w:rPr>
          <w:bCs/>
          <w:noProof/>
          <w:sz w:val="24"/>
          <w:szCs w:val="24"/>
        </w:rPr>
      </w:pPr>
    </w:p>
    <w:p w:rsidR="00D15529" w:rsidRDefault="00D15529" w:rsidP="00376117">
      <w:pPr>
        <w:pStyle w:val="a3"/>
        <w:spacing w:after="110"/>
        <w:rPr>
          <w:bCs/>
          <w:noProof/>
          <w:sz w:val="24"/>
          <w:szCs w:val="24"/>
        </w:rPr>
      </w:pPr>
    </w:p>
    <w:p w:rsidR="00D15529" w:rsidRDefault="00D15529" w:rsidP="00376117">
      <w:pPr>
        <w:pStyle w:val="a3"/>
        <w:spacing w:after="110"/>
        <w:rPr>
          <w:bCs/>
          <w:sz w:val="24"/>
          <w:szCs w:val="24"/>
        </w:rPr>
      </w:pPr>
    </w:p>
    <w:p w:rsidR="00376117" w:rsidRDefault="004C486F" w:rsidP="00376117">
      <w:pPr>
        <w:pStyle w:val="a3"/>
        <w:spacing w:after="110"/>
        <w:rPr>
          <w:bCs/>
          <w:sz w:val="24"/>
          <w:szCs w:val="24"/>
        </w:rPr>
      </w:pPr>
      <w:r w:rsidRPr="004C486F">
        <w:rPr>
          <w:bCs/>
          <w:noProof/>
          <w:sz w:val="24"/>
          <w:szCs w:val="24"/>
        </w:rPr>
        <w:lastRenderedPageBreak/>
        <w:drawing>
          <wp:inline distT="0" distB="0" distL="0" distR="0">
            <wp:extent cx="6029960" cy="6914841"/>
            <wp:effectExtent l="0" t="0" r="8890" b="635"/>
            <wp:docPr id="4" name="Рисунок 4" descr="D:\Desktop\сулея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сулея 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6914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76117" w:rsidSect="0011469C">
      <w:headerReference w:type="default" r:id="rId9"/>
      <w:pgSz w:w="11906" w:h="16838"/>
      <w:pgMar w:top="1134" w:right="709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42E3F" w:rsidRDefault="00A42E3F" w:rsidP="001A661B">
      <w:r>
        <w:separator/>
      </w:r>
    </w:p>
  </w:endnote>
  <w:endnote w:type="continuationSeparator" w:id="0">
    <w:p w:rsidR="00A42E3F" w:rsidRDefault="00A42E3F" w:rsidP="001A66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font374">
    <w:altName w:val="Arial Unicode MS"/>
    <w:charset w:val="80"/>
    <w:family w:val="auto"/>
    <w:pitch w:val="variable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42E3F" w:rsidRDefault="00A42E3F" w:rsidP="001A661B">
      <w:r>
        <w:separator/>
      </w:r>
    </w:p>
  </w:footnote>
  <w:footnote w:type="continuationSeparator" w:id="0">
    <w:p w:rsidR="00A42E3F" w:rsidRDefault="00A42E3F" w:rsidP="001A66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8282440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11469C" w:rsidRPr="0011469C" w:rsidRDefault="0011469C">
        <w:pPr>
          <w:pStyle w:val="a4"/>
          <w:jc w:val="center"/>
          <w:rPr>
            <w:rFonts w:ascii="Times New Roman" w:hAnsi="Times New Roman" w:cs="Times New Roman"/>
          </w:rPr>
        </w:pPr>
        <w:r w:rsidRPr="0011469C">
          <w:rPr>
            <w:rFonts w:ascii="Times New Roman" w:hAnsi="Times New Roman" w:cs="Times New Roman"/>
          </w:rPr>
          <w:fldChar w:fldCharType="begin"/>
        </w:r>
        <w:r w:rsidRPr="0011469C">
          <w:rPr>
            <w:rFonts w:ascii="Times New Roman" w:hAnsi="Times New Roman" w:cs="Times New Roman"/>
          </w:rPr>
          <w:instrText>PAGE   \* MERGEFORMAT</w:instrText>
        </w:r>
        <w:r w:rsidRPr="0011469C">
          <w:rPr>
            <w:rFonts w:ascii="Times New Roman" w:hAnsi="Times New Roman" w:cs="Times New Roman"/>
          </w:rPr>
          <w:fldChar w:fldCharType="separate"/>
        </w:r>
        <w:r w:rsidR="004C486F">
          <w:rPr>
            <w:rFonts w:ascii="Times New Roman" w:hAnsi="Times New Roman" w:cs="Times New Roman"/>
            <w:noProof/>
          </w:rPr>
          <w:t>2</w:t>
        </w:r>
        <w:r w:rsidRPr="0011469C">
          <w:rPr>
            <w:rFonts w:ascii="Times New Roman" w:hAnsi="Times New Roman" w:cs="Times New Roman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multilevel"/>
    <w:tmpl w:val="1B340172"/>
    <w:name w:val="WW8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</w:lvl>
  </w:abstractNum>
  <w:abstractNum w:abstractNumId="1" w15:restartNumberingAfterBreak="0">
    <w:nsid w:val="0000000A"/>
    <w:multiLevelType w:val="multilevel"/>
    <w:tmpl w:val="0000000A"/>
    <w:name w:val="WW8Num1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2" w15:restartNumberingAfterBreak="0">
    <w:nsid w:val="0000000B"/>
    <w:multiLevelType w:val="multilevel"/>
    <w:tmpl w:val="0000000B"/>
    <w:name w:val="WW8Num1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3" w15:restartNumberingAfterBreak="0">
    <w:nsid w:val="0000000C"/>
    <w:multiLevelType w:val="multilevel"/>
    <w:tmpl w:val="0000000C"/>
    <w:name w:val="WW8Num1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4" w15:restartNumberingAfterBreak="0">
    <w:nsid w:val="0000001C"/>
    <w:multiLevelType w:val="multilevel"/>
    <w:tmpl w:val="0000001C"/>
    <w:name w:val="WW8Num2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5" w15:restartNumberingAfterBreak="0">
    <w:nsid w:val="0000001D"/>
    <w:multiLevelType w:val="multilevel"/>
    <w:tmpl w:val="0000001D"/>
    <w:name w:val="WW8Num3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6" w15:restartNumberingAfterBreak="0">
    <w:nsid w:val="00000021"/>
    <w:multiLevelType w:val="multilevel"/>
    <w:tmpl w:val="00000021"/>
    <w:name w:val="WW8Num3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7" w15:restartNumberingAfterBreak="0">
    <w:nsid w:val="00000022"/>
    <w:multiLevelType w:val="multilevel"/>
    <w:tmpl w:val="00000022"/>
    <w:name w:val="WW8Num3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8" w15:restartNumberingAfterBreak="0">
    <w:nsid w:val="00000023"/>
    <w:multiLevelType w:val="multilevel"/>
    <w:tmpl w:val="00000023"/>
    <w:name w:val="WW8Num3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9" w15:restartNumberingAfterBreak="0">
    <w:nsid w:val="00000044"/>
    <w:multiLevelType w:val="multilevel"/>
    <w:tmpl w:val="00000044"/>
    <w:name w:val="WW8Num6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0" w15:restartNumberingAfterBreak="0">
    <w:nsid w:val="00000046"/>
    <w:multiLevelType w:val="multilevel"/>
    <w:tmpl w:val="00000046"/>
    <w:name w:val="WW8Num7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1" w15:restartNumberingAfterBreak="0">
    <w:nsid w:val="00000047"/>
    <w:multiLevelType w:val="multilevel"/>
    <w:tmpl w:val="00000047"/>
    <w:name w:val="WW8Num7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2" w15:restartNumberingAfterBreak="0">
    <w:nsid w:val="00000056"/>
    <w:multiLevelType w:val="multilevel"/>
    <w:tmpl w:val="00000056"/>
    <w:name w:val="WW8Num87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3" w15:restartNumberingAfterBreak="0">
    <w:nsid w:val="00000057"/>
    <w:multiLevelType w:val="multilevel"/>
    <w:tmpl w:val="00000057"/>
    <w:name w:val="WW8Num8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4" w15:restartNumberingAfterBreak="0">
    <w:nsid w:val="00000058"/>
    <w:multiLevelType w:val="multilevel"/>
    <w:tmpl w:val="00000058"/>
    <w:name w:val="WW8Num8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5" w15:restartNumberingAfterBreak="0">
    <w:nsid w:val="00000059"/>
    <w:multiLevelType w:val="multilevel"/>
    <w:tmpl w:val="00000059"/>
    <w:name w:val="WW8Num9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6" w15:restartNumberingAfterBreak="0">
    <w:nsid w:val="0000005F"/>
    <w:multiLevelType w:val="multilevel"/>
    <w:tmpl w:val="0000005F"/>
    <w:name w:val="WW8Num9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7" w15:restartNumberingAfterBreak="0">
    <w:nsid w:val="0000008B"/>
    <w:multiLevelType w:val="multilevel"/>
    <w:tmpl w:val="0000008B"/>
    <w:name w:val="WW8Num14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8" w15:restartNumberingAfterBreak="0">
    <w:nsid w:val="0000008C"/>
    <w:multiLevelType w:val="multilevel"/>
    <w:tmpl w:val="0000008C"/>
    <w:name w:val="WW8Num14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9" w15:restartNumberingAfterBreak="0">
    <w:nsid w:val="00000093"/>
    <w:multiLevelType w:val="multilevel"/>
    <w:tmpl w:val="00000093"/>
    <w:name w:val="WW8Num14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20" w15:restartNumberingAfterBreak="0">
    <w:nsid w:val="00000094"/>
    <w:multiLevelType w:val="multilevel"/>
    <w:tmpl w:val="00000094"/>
    <w:name w:val="WW8Num14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21" w15:restartNumberingAfterBreak="0">
    <w:nsid w:val="7FB048E3"/>
    <w:multiLevelType w:val="hybridMultilevel"/>
    <w:tmpl w:val="425C37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9"/>
  </w:num>
  <w:num w:numId="4">
    <w:abstractNumId w:val="10"/>
  </w:num>
  <w:num w:numId="5">
    <w:abstractNumId w:val="11"/>
  </w:num>
  <w:num w:numId="6">
    <w:abstractNumId w:val="17"/>
  </w:num>
  <w:num w:numId="7">
    <w:abstractNumId w:val="19"/>
  </w:num>
  <w:num w:numId="8">
    <w:abstractNumId w:val="20"/>
  </w:num>
  <w:num w:numId="9">
    <w:abstractNumId w:val="3"/>
  </w:num>
  <w:num w:numId="10">
    <w:abstractNumId w:val="4"/>
  </w:num>
  <w:num w:numId="11">
    <w:abstractNumId w:val="5"/>
  </w:num>
  <w:num w:numId="12">
    <w:abstractNumId w:val="6"/>
  </w:num>
  <w:num w:numId="13">
    <w:abstractNumId w:val="7"/>
  </w:num>
  <w:num w:numId="14">
    <w:abstractNumId w:val="8"/>
  </w:num>
  <w:num w:numId="15">
    <w:abstractNumId w:val="1"/>
  </w:num>
  <w:num w:numId="16">
    <w:abstractNumId w:val="12"/>
  </w:num>
  <w:num w:numId="17">
    <w:abstractNumId w:val="13"/>
  </w:num>
  <w:num w:numId="18">
    <w:abstractNumId w:val="14"/>
  </w:num>
  <w:num w:numId="19">
    <w:abstractNumId w:val="18"/>
  </w:num>
  <w:num w:numId="20">
    <w:abstractNumId w:val="15"/>
  </w:num>
  <w:num w:numId="21">
    <w:abstractNumId w:val="16"/>
  </w:num>
  <w:num w:numId="2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defaultTabStop w:val="708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69CA"/>
    <w:rsid w:val="00001899"/>
    <w:rsid w:val="000518FB"/>
    <w:rsid w:val="00052463"/>
    <w:rsid w:val="00064555"/>
    <w:rsid w:val="00097CBE"/>
    <w:rsid w:val="00113FC4"/>
    <w:rsid w:val="0011469C"/>
    <w:rsid w:val="00145115"/>
    <w:rsid w:val="001A661B"/>
    <w:rsid w:val="001E1266"/>
    <w:rsid w:val="001F0DF2"/>
    <w:rsid w:val="00202AD0"/>
    <w:rsid w:val="0026333C"/>
    <w:rsid w:val="002A1AE4"/>
    <w:rsid w:val="002A753A"/>
    <w:rsid w:val="00310127"/>
    <w:rsid w:val="00314D06"/>
    <w:rsid w:val="00330DF7"/>
    <w:rsid w:val="003345D4"/>
    <w:rsid w:val="00335FEB"/>
    <w:rsid w:val="00347616"/>
    <w:rsid w:val="003529D0"/>
    <w:rsid w:val="003729C5"/>
    <w:rsid w:val="00376117"/>
    <w:rsid w:val="00384DEC"/>
    <w:rsid w:val="003E74F5"/>
    <w:rsid w:val="003F6372"/>
    <w:rsid w:val="004221E3"/>
    <w:rsid w:val="004B2C86"/>
    <w:rsid w:val="004C039C"/>
    <w:rsid w:val="004C486F"/>
    <w:rsid w:val="00504C67"/>
    <w:rsid w:val="0052348A"/>
    <w:rsid w:val="005757C3"/>
    <w:rsid w:val="005B144A"/>
    <w:rsid w:val="006221B0"/>
    <w:rsid w:val="006262CA"/>
    <w:rsid w:val="00691F15"/>
    <w:rsid w:val="006A4AD0"/>
    <w:rsid w:val="006A591A"/>
    <w:rsid w:val="006E3CE8"/>
    <w:rsid w:val="00776665"/>
    <w:rsid w:val="007A05FA"/>
    <w:rsid w:val="007E0CBF"/>
    <w:rsid w:val="007E6153"/>
    <w:rsid w:val="007F523D"/>
    <w:rsid w:val="00803314"/>
    <w:rsid w:val="00816B94"/>
    <w:rsid w:val="008257C2"/>
    <w:rsid w:val="00840311"/>
    <w:rsid w:val="0086059F"/>
    <w:rsid w:val="00897849"/>
    <w:rsid w:val="008A69CA"/>
    <w:rsid w:val="008A7D09"/>
    <w:rsid w:val="008D68F3"/>
    <w:rsid w:val="008F4A00"/>
    <w:rsid w:val="009113C7"/>
    <w:rsid w:val="009724B8"/>
    <w:rsid w:val="009C61DB"/>
    <w:rsid w:val="009C7BDD"/>
    <w:rsid w:val="009D45D0"/>
    <w:rsid w:val="00A40D07"/>
    <w:rsid w:val="00A411FD"/>
    <w:rsid w:val="00A42E3F"/>
    <w:rsid w:val="00AA6F48"/>
    <w:rsid w:val="00AB5396"/>
    <w:rsid w:val="00AC5614"/>
    <w:rsid w:val="00AD36CD"/>
    <w:rsid w:val="00AF63F1"/>
    <w:rsid w:val="00B120A8"/>
    <w:rsid w:val="00B16DB1"/>
    <w:rsid w:val="00B174D2"/>
    <w:rsid w:val="00B57E36"/>
    <w:rsid w:val="00B860CE"/>
    <w:rsid w:val="00BA7138"/>
    <w:rsid w:val="00BB6650"/>
    <w:rsid w:val="00BF169F"/>
    <w:rsid w:val="00C27898"/>
    <w:rsid w:val="00C32E7E"/>
    <w:rsid w:val="00CF5ED0"/>
    <w:rsid w:val="00D15529"/>
    <w:rsid w:val="00D5122F"/>
    <w:rsid w:val="00DB3C2B"/>
    <w:rsid w:val="00DC33CF"/>
    <w:rsid w:val="00DE420C"/>
    <w:rsid w:val="00DE4E39"/>
    <w:rsid w:val="00E60E0D"/>
    <w:rsid w:val="00E71BCD"/>
    <w:rsid w:val="00E82507"/>
    <w:rsid w:val="00ED6240"/>
    <w:rsid w:val="00F16781"/>
    <w:rsid w:val="00F21C38"/>
    <w:rsid w:val="00F96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C3398A7"/>
  <w15:docId w15:val="{2B3ACA8D-25C1-4ED9-BC46-9A47482286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174D2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extbody">
    <w:name w:val="Text body"/>
    <w:basedOn w:val="a"/>
    <w:uiPriority w:val="99"/>
    <w:rsid w:val="008A69CA"/>
    <w:pPr>
      <w:jc w:val="center"/>
    </w:pPr>
    <w:rPr>
      <w:b/>
      <w:bCs/>
      <w:color w:val="000000"/>
      <w:sz w:val="28"/>
      <w:szCs w:val="28"/>
    </w:rPr>
  </w:style>
  <w:style w:type="paragraph" w:customStyle="1" w:styleId="a3">
    <w:name w:val="обычный"/>
    <w:basedOn w:val="a"/>
    <w:uiPriority w:val="99"/>
    <w:rsid w:val="008A69CA"/>
    <w:rPr>
      <w:color w:val="000000"/>
      <w:sz w:val="20"/>
      <w:szCs w:val="20"/>
    </w:rPr>
  </w:style>
  <w:style w:type="paragraph" w:customStyle="1" w:styleId="standard">
    <w:name w:val="standard"/>
    <w:basedOn w:val="a"/>
    <w:rsid w:val="008A69CA"/>
    <w:rPr>
      <w:color w:val="000000"/>
      <w:sz w:val="20"/>
      <w:szCs w:val="20"/>
    </w:rPr>
  </w:style>
  <w:style w:type="paragraph" w:customStyle="1" w:styleId="BodyText211">
    <w:name w:val="Body Text 211"/>
    <w:basedOn w:val="a"/>
    <w:uiPriority w:val="99"/>
    <w:rsid w:val="008A69CA"/>
    <w:pPr>
      <w:spacing w:after="120"/>
      <w:ind w:left="280"/>
    </w:pPr>
    <w:rPr>
      <w:color w:val="000000"/>
      <w:sz w:val="20"/>
      <w:szCs w:val="20"/>
    </w:rPr>
  </w:style>
  <w:style w:type="paragraph" w:customStyle="1" w:styleId="BodyText28">
    <w:name w:val="Body Text 28"/>
    <w:basedOn w:val="a"/>
    <w:rsid w:val="008A69CA"/>
    <w:pPr>
      <w:ind w:left="850" w:hanging="420"/>
      <w:jc w:val="both"/>
    </w:pPr>
    <w:rPr>
      <w:color w:val="000000"/>
    </w:rPr>
  </w:style>
  <w:style w:type="paragraph" w:customStyle="1" w:styleId="BodyText210">
    <w:name w:val="Body Text 210"/>
    <w:basedOn w:val="a"/>
    <w:uiPriority w:val="99"/>
    <w:rsid w:val="008A69CA"/>
    <w:pPr>
      <w:jc w:val="both"/>
    </w:pPr>
    <w:rPr>
      <w:color w:val="000000"/>
    </w:rPr>
  </w:style>
  <w:style w:type="paragraph" w:customStyle="1" w:styleId="BodyTextIndent33">
    <w:name w:val="Body Text Indent 33"/>
    <w:basedOn w:val="a"/>
    <w:uiPriority w:val="99"/>
    <w:rsid w:val="008A69CA"/>
    <w:pPr>
      <w:ind w:left="850" w:hanging="800"/>
    </w:pPr>
    <w:rPr>
      <w:color w:val="000000"/>
    </w:rPr>
  </w:style>
  <w:style w:type="paragraph" w:styleId="a4">
    <w:name w:val="header"/>
    <w:basedOn w:val="a"/>
    <w:link w:val="a5"/>
    <w:uiPriority w:val="99"/>
    <w:locked/>
    <w:rsid w:val="00097CBE"/>
    <w:pPr>
      <w:tabs>
        <w:tab w:val="center" w:pos="4677"/>
        <w:tab w:val="right" w:pos="9355"/>
      </w:tabs>
    </w:pPr>
    <w:rPr>
      <w:rFonts w:ascii="Arial" w:hAnsi="Arial" w:cs="Arial"/>
    </w:rPr>
  </w:style>
  <w:style w:type="character" w:customStyle="1" w:styleId="a5">
    <w:name w:val="Верхний колонтитул Знак"/>
    <w:link w:val="a4"/>
    <w:uiPriority w:val="99"/>
    <w:rsid w:val="004B206E"/>
    <w:rPr>
      <w:sz w:val="24"/>
      <w:szCs w:val="24"/>
    </w:rPr>
  </w:style>
  <w:style w:type="paragraph" w:customStyle="1" w:styleId="WW-BodyTextIndent31">
    <w:name w:val="WW-Body Text Indent 31"/>
    <w:basedOn w:val="a"/>
    <w:rsid w:val="003345D4"/>
    <w:pPr>
      <w:ind w:left="570" w:hanging="560"/>
      <w:jc w:val="both"/>
    </w:pPr>
    <w:rPr>
      <w:b/>
      <w:bCs/>
      <w:color w:val="000000"/>
    </w:rPr>
  </w:style>
  <w:style w:type="paragraph" w:styleId="a6">
    <w:name w:val="Balloon Text"/>
    <w:basedOn w:val="a"/>
    <w:link w:val="a7"/>
    <w:uiPriority w:val="99"/>
    <w:semiHidden/>
    <w:unhideWhenUsed/>
    <w:locked/>
    <w:rsid w:val="009C7BD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C7BDD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314D06"/>
    <w:pPr>
      <w:widowControl w:val="0"/>
      <w:suppressAutoHyphens/>
      <w:spacing w:after="200" w:line="276" w:lineRule="auto"/>
    </w:pPr>
    <w:rPr>
      <w:rFonts w:ascii="Calibri" w:eastAsia="Lucida Sans Unicode" w:hAnsi="Calibri" w:cs="font374"/>
      <w:kern w:val="1"/>
      <w:sz w:val="22"/>
      <w:szCs w:val="22"/>
      <w:lang w:eastAsia="ar-SA"/>
    </w:rPr>
  </w:style>
  <w:style w:type="paragraph" w:customStyle="1" w:styleId="Iauiue">
    <w:name w:val="Iau?iue"/>
    <w:rsid w:val="00314D06"/>
    <w:pPr>
      <w:widowControl w:val="0"/>
      <w:suppressAutoHyphens/>
      <w:spacing w:after="200" w:line="276" w:lineRule="auto"/>
    </w:pPr>
    <w:rPr>
      <w:rFonts w:ascii="Calibri" w:eastAsia="Lucida Sans Unicode" w:hAnsi="Calibri" w:cs="font374"/>
      <w:kern w:val="1"/>
      <w:sz w:val="22"/>
      <w:szCs w:val="22"/>
      <w:lang w:eastAsia="ar-SA"/>
    </w:rPr>
  </w:style>
  <w:style w:type="paragraph" w:styleId="a8">
    <w:name w:val="footer"/>
    <w:basedOn w:val="a"/>
    <w:link w:val="a9"/>
    <w:uiPriority w:val="99"/>
    <w:unhideWhenUsed/>
    <w:locked/>
    <w:rsid w:val="001A661B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1A661B"/>
    <w:rPr>
      <w:sz w:val="24"/>
      <w:szCs w:val="24"/>
    </w:rPr>
  </w:style>
  <w:style w:type="character" w:styleId="aa">
    <w:name w:val="line number"/>
    <w:basedOn w:val="a0"/>
    <w:uiPriority w:val="99"/>
    <w:semiHidden/>
    <w:unhideWhenUsed/>
    <w:locked/>
    <w:rsid w:val="001146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996</TotalTime>
  <Pages>10</Pages>
  <Words>2087</Words>
  <Characters>11898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 ПРОИЗВОДСТВЕННЫЕ ЗОНЫ</vt:lpstr>
    </vt:vector>
  </TitlesOfParts>
  <Company/>
  <LinksUpToDate>false</LinksUpToDate>
  <CharactersWithSpaces>13958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 ПРОИЗВОДСТВЕННЫЕ ЗОНЫ</dc:title>
  <dc:subject/>
  <dc:creator>000</dc:creator>
  <cp:keywords/>
  <dc:description/>
  <cp:lastModifiedBy>user</cp:lastModifiedBy>
  <cp:revision>34</cp:revision>
  <cp:lastPrinted>2021-06-28T10:37:00Z</cp:lastPrinted>
  <dcterms:created xsi:type="dcterms:W3CDTF">2016-12-16T05:10:00Z</dcterms:created>
  <dcterms:modified xsi:type="dcterms:W3CDTF">2021-06-28T10:37:00Z</dcterms:modified>
</cp:coreProperties>
</file>